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D3F" w:rsidRDefault="00AE1D3F" w:rsidP="00F722D6">
      <w:pPr>
        <w:pStyle w:val="af4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2D6" w:rsidRDefault="00F722D6" w:rsidP="00F722D6">
      <w:pPr>
        <w:pStyle w:val="af4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2D6" w:rsidRDefault="00F722D6" w:rsidP="00F722D6">
      <w:pPr>
        <w:pStyle w:val="af4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22D6" w:rsidRDefault="00F722D6" w:rsidP="00F722D6">
      <w:pPr>
        <w:pStyle w:val="af4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общеобразовательное учреждение </w:t>
      </w:r>
    </w:p>
    <w:p w:rsidR="00F722D6" w:rsidRDefault="00F722D6" w:rsidP="00F722D6">
      <w:pPr>
        <w:pStyle w:val="af4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д.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Кебячево</w:t>
      </w:r>
      <w:proofErr w:type="spellEnd"/>
    </w:p>
    <w:p w:rsidR="00F722D6" w:rsidRPr="00F722D6" w:rsidRDefault="00F722D6" w:rsidP="00F722D6">
      <w:pPr>
        <w:pStyle w:val="af4"/>
        <w:ind w:left="567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Аургазинский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 РБ</w:t>
      </w:r>
    </w:p>
    <w:p w:rsidR="00AE1D3F" w:rsidRDefault="00AE1D3F" w:rsidP="00AE1D3F">
      <w:pPr>
        <w:pStyle w:val="af4"/>
        <w:ind w:left="567"/>
      </w:pPr>
      <w:r>
        <w:t xml:space="preserve">                                                                                                                                                                                       </w:t>
      </w:r>
    </w:p>
    <w:p w:rsidR="00F8451D" w:rsidRDefault="00F8451D" w:rsidP="00F722D6">
      <w:pPr>
        <w:ind w:left="567"/>
        <w:rPr>
          <w:sz w:val="28"/>
          <w:szCs w:val="28"/>
        </w:rPr>
      </w:pPr>
      <w:r>
        <w:rPr>
          <w:sz w:val="28"/>
          <w:szCs w:val="28"/>
        </w:rPr>
        <w:t>«Рассмотрено»                    «Согласовано»                      «Утверждаю»</w:t>
      </w:r>
    </w:p>
    <w:p w:rsidR="00F8451D" w:rsidRDefault="00F8451D" w:rsidP="00F722D6">
      <w:pPr>
        <w:ind w:left="567"/>
        <w:rPr>
          <w:sz w:val="28"/>
          <w:szCs w:val="28"/>
        </w:rPr>
      </w:pPr>
      <w:r>
        <w:rPr>
          <w:sz w:val="28"/>
          <w:szCs w:val="28"/>
        </w:rPr>
        <w:t>На заседании МО                 Зам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иректора по УВР            Директор школы</w:t>
      </w:r>
    </w:p>
    <w:p w:rsidR="00F8451D" w:rsidRDefault="00F8451D" w:rsidP="00F722D6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Руководитель МО                _____Л. Д. Васильева              </w:t>
      </w:r>
      <w:proofErr w:type="spellStart"/>
      <w:r>
        <w:rPr>
          <w:sz w:val="28"/>
          <w:szCs w:val="28"/>
        </w:rPr>
        <w:t>____А.М.Даутов</w:t>
      </w:r>
      <w:proofErr w:type="spellEnd"/>
    </w:p>
    <w:p w:rsidR="00F8451D" w:rsidRDefault="00F8451D" w:rsidP="00F722D6">
      <w:pPr>
        <w:ind w:left="567"/>
        <w:rPr>
          <w:sz w:val="28"/>
          <w:szCs w:val="28"/>
        </w:rPr>
      </w:pPr>
      <w:r>
        <w:rPr>
          <w:sz w:val="28"/>
          <w:szCs w:val="28"/>
        </w:rPr>
        <w:t>Протокол№1                        30.08.2013                              Приказ№</w:t>
      </w:r>
      <w:r w:rsidR="005C2A4B">
        <w:rPr>
          <w:sz w:val="28"/>
          <w:szCs w:val="28"/>
        </w:rPr>
        <w:t>93от 30.08.2013</w:t>
      </w:r>
    </w:p>
    <w:p w:rsidR="005C2A4B" w:rsidRDefault="005C2A4B" w:rsidP="00F722D6">
      <w:pPr>
        <w:ind w:left="567"/>
        <w:rPr>
          <w:sz w:val="28"/>
          <w:szCs w:val="28"/>
        </w:rPr>
      </w:pPr>
      <w:r>
        <w:rPr>
          <w:sz w:val="28"/>
          <w:szCs w:val="28"/>
        </w:rPr>
        <w:t>от 30.08.2013</w:t>
      </w:r>
    </w:p>
    <w:p w:rsidR="00F8451D" w:rsidRDefault="00F8451D" w:rsidP="00F722D6">
      <w:pPr>
        <w:ind w:left="567"/>
        <w:rPr>
          <w:sz w:val="28"/>
          <w:szCs w:val="28"/>
        </w:rPr>
      </w:pPr>
    </w:p>
    <w:p w:rsidR="00F8451D" w:rsidRDefault="00F8451D" w:rsidP="00F722D6">
      <w:pPr>
        <w:ind w:left="567"/>
        <w:rPr>
          <w:sz w:val="28"/>
          <w:szCs w:val="28"/>
        </w:rPr>
      </w:pPr>
    </w:p>
    <w:p w:rsidR="00F8451D" w:rsidRDefault="00F8451D" w:rsidP="00F722D6">
      <w:pPr>
        <w:ind w:left="567"/>
        <w:rPr>
          <w:sz w:val="28"/>
          <w:szCs w:val="28"/>
        </w:rPr>
      </w:pPr>
    </w:p>
    <w:p w:rsidR="00F8451D" w:rsidRDefault="00F8451D" w:rsidP="00F722D6">
      <w:pPr>
        <w:ind w:left="567"/>
        <w:rPr>
          <w:sz w:val="28"/>
          <w:szCs w:val="28"/>
        </w:rPr>
      </w:pPr>
    </w:p>
    <w:p w:rsidR="00F8451D" w:rsidRDefault="00F8451D" w:rsidP="00F722D6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E1D3F" w:rsidRPr="00F722D6" w:rsidRDefault="00F8451D" w:rsidP="00F722D6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</w:p>
    <w:p w:rsidR="00160CCA" w:rsidRDefault="00160CCA" w:rsidP="00FB31F0">
      <w:pPr>
        <w:jc w:val="center"/>
        <w:rPr>
          <w:b/>
          <w:sz w:val="32"/>
          <w:szCs w:val="32"/>
        </w:rPr>
      </w:pPr>
    </w:p>
    <w:p w:rsidR="00160CCA" w:rsidRDefault="00160CCA" w:rsidP="00160CCA">
      <w:pPr>
        <w:jc w:val="center"/>
        <w:rPr>
          <w:b/>
          <w:sz w:val="32"/>
          <w:szCs w:val="32"/>
        </w:rPr>
      </w:pPr>
    </w:p>
    <w:p w:rsidR="00160CCA" w:rsidRDefault="005C2A4B" w:rsidP="00160CC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ПРОГРАММА ПО ПРЕДМЕТУ</w:t>
      </w:r>
      <w:r>
        <w:rPr>
          <w:b/>
          <w:sz w:val="36"/>
          <w:szCs w:val="36"/>
        </w:rPr>
        <w:br/>
        <w:t>«МАТЕМАТИКА» (АЛГЕБРА)</w:t>
      </w:r>
    </w:p>
    <w:p w:rsidR="005C2A4B" w:rsidRDefault="005C2A4B" w:rsidP="00160CC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9 КЛАСС</w:t>
      </w:r>
    </w:p>
    <w:p w:rsidR="005C2A4B" w:rsidRPr="005C2A4B" w:rsidRDefault="005C2A4B" w:rsidP="005C2A4B">
      <w:pPr>
        <w:rPr>
          <w:b/>
          <w:sz w:val="36"/>
          <w:szCs w:val="36"/>
        </w:rPr>
      </w:pPr>
    </w:p>
    <w:p w:rsidR="00160CCA" w:rsidRDefault="00160CCA" w:rsidP="00160CCA">
      <w:pPr>
        <w:jc w:val="center"/>
        <w:rPr>
          <w:b/>
          <w:sz w:val="28"/>
          <w:szCs w:val="28"/>
        </w:rPr>
      </w:pPr>
    </w:p>
    <w:p w:rsidR="00160CCA" w:rsidRDefault="00160CCA" w:rsidP="00160CCA">
      <w:pPr>
        <w:jc w:val="center"/>
        <w:rPr>
          <w:b/>
          <w:sz w:val="28"/>
          <w:szCs w:val="28"/>
        </w:rPr>
      </w:pPr>
    </w:p>
    <w:p w:rsidR="00160CCA" w:rsidRDefault="00160CCA" w:rsidP="00160CCA">
      <w:pPr>
        <w:jc w:val="center"/>
        <w:rPr>
          <w:b/>
          <w:sz w:val="28"/>
          <w:szCs w:val="28"/>
        </w:rPr>
      </w:pPr>
    </w:p>
    <w:p w:rsidR="00160CCA" w:rsidRDefault="00160CCA" w:rsidP="00160CCA">
      <w:pPr>
        <w:jc w:val="center"/>
        <w:rPr>
          <w:b/>
          <w:sz w:val="28"/>
          <w:szCs w:val="28"/>
        </w:rPr>
      </w:pPr>
    </w:p>
    <w:p w:rsidR="00160CCA" w:rsidRDefault="00160CCA" w:rsidP="00160CCA">
      <w:pPr>
        <w:jc w:val="center"/>
        <w:rPr>
          <w:b/>
          <w:sz w:val="28"/>
          <w:szCs w:val="28"/>
        </w:rPr>
      </w:pPr>
    </w:p>
    <w:p w:rsidR="00160CCA" w:rsidRDefault="003F1BB3" w:rsidP="00160CCA">
      <w:r>
        <w:rPr>
          <w:b/>
          <w:sz w:val="36"/>
          <w:szCs w:val="36"/>
        </w:rPr>
        <w:t xml:space="preserve">                                                             </w:t>
      </w:r>
    </w:p>
    <w:p w:rsidR="00355F4D" w:rsidRDefault="00355F4D" w:rsidP="0057541A">
      <w:pPr>
        <w:rPr>
          <w:b/>
        </w:rPr>
      </w:pPr>
    </w:p>
    <w:p w:rsidR="00355F4D" w:rsidRDefault="00355F4D" w:rsidP="0057541A">
      <w:pPr>
        <w:rPr>
          <w:b/>
        </w:rPr>
      </w:pPr>
    </w:p>
    <w:p w:rsidR="00355F4D" w:rsidRDefault="00355F4D" w:rsidP="0057541A">
      <w:pPr>
        <w:rPr>
          <w:b/>
        </w:rPr>
      </w:pPr>
    </w:p>
    <w:p w:rsidR="00AE1D3F" w:rsidRDefault="00AE1D3F" w:rsidP="0057541A">
      <w:pPr>
        <w:rPr>
          <w:b/>
        </w:rPr>
      </w:pPr>
    </w:p>
    <w:p w:rsidR="00AE1D3F" w:rsidRDefault="00AE1D3F" w:rsidP="0057541A">
      <w:pPr>
        <w:rPr>
          <w:b/>
        </w:rPr>
      </w:pPr>
    </w:p>
    <w:p w:rsidR="00AE1D3F" w:rsidRDefault="00AE1D3F" w:rsidP="0057541A">
      <w:pPr>
        <w:rPr>
          <w:b/>
        </w:rPr>
      </w:pPr>
    </w:p>
    <w:p w:rsidR="00AE1D3F" w:rsidRDefault="00AE1D3F" w:rsidP="0057541A">
      <w:pPr>
        <w:rPr>
          <w:b/>
        </w:rPr>
      </w:pPr>
    </w:p>
    <w:p w:rsidR="00AE1D3F" w:rsidRDefault="00AE1D3F" w:rsidP="0057541A">
      <w:pPr>
        <w:rPr>
          <w:b/>
        </w:rPr>
      </w:pPr>
    </w:p>
    <w:p w:rsidR="00AE1D3F" w:rsidRDefault="00AE1D3F" w:rsidP="0057541A">
      <w:pPr>
        <w:rPr>
          <w:b/>
        </w:rPr>
      </w:pPr>
    </w:p>
    <w:p w:rsidR="00AE1D3F" w:rsidRDefault="00AE1D3F" w:rsidP="0057541A">
      <w:pPr>
        <w:rPr>
          <w:b/>
        </w:rPr>
      </w:pPr>
    </w:p>
    <w:p w:rsidR="00355F4D" w:rsidRDefault="005C2A4B" w:rsidP="005C2A4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Составитель</w:t>
      </w:r>
      <w:proofErr w:type="gramStart"/>
      <w:r>
        <w:rPr>
          <w:b/>
          <w:sz w:val="28"/>
          <w:szCs w:val="28"/>
        </w:rPr>
        <w:t>:Н</w:t>
      </w:r>
      <w:proofErr w:type="gramEnd"/>
      <w:r>
        <w:rPr>
          <w:b/>
          <w:sz w:val="28"/>
          <w:szCs w:val="28"/>
        </w:rPr>
        <w:t>икитин</w:t>
      </w:r>
      <w:proofErr w:type="spellEnd"/>
      <w:r>
        <w:rPr>
          <w:b/>
          <w:sz w:val="28"/>
          <w:szCs w:val="28"/>
        </w:rPr>
        <w:t xml:space="preserve"> С. А., учитель математики</w:t>
      </w:r>
    </w:p>
    <w:p w:rsidR="005C2A4B" w:rsidRDefault="005C2A4B" w:rsidP="005C2A4B">
      <w:pPr>
        <w:jc w:val="center"/>
        <w:rPr>
          <w:b/>
          <w:sz w:val="28"/>
          <w:szCs w:val="28"/>
        </w:rPr>
      </w:pPr>
    </w:p>
    <w:p w:rsidR="005C2A4B" w:rsidRDefault="005C2A4B" w:rsidP="005C2A4B">
      <w:pPr>
        <w:jc w:val="center"/>
        <w:rPr>
          <w:b/>
          <w:sz w:val="28"/>
          <w:szCs w:val="28"/>
        </w:rPr>
      </w:pPr>
    </w:p>
    <w:p w:rsidR="005C2A4B" w:rsidRDefault="005C2A4B" w:rsidP="005C2A4B">
      <w:pPr>
        <w:jc w:val="center"/>
        <w:rPr>
          <w:b/>
          <w:sz w:val="28"/>
          <w:szCs w:val="28"/>
        </w:rPr>
      </w:pPr>
    </w:p>
    <w:p w:rsidR="005C2A4B" w:rsidRPr="005C2A4B" w:rsidRDefault="005C2A4B" w:rsidP="005C2A4B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Кебячево</w:t>
      </w:r>
      <w:proofErr w:type="spellEnd"/>
      <w:r>
        <w:rPr>
          <w:b/>
          <w:sz w:val="28"/>
          <w:szCs w:val="28"/>
        </w:rPr>
        <w:t xml:space="preserve"> - 2013</w:t>
      </w:r>
    </w:p>
    <w:p w:rsidR="00355F4D" w:rsidRDefault="00355F4D" w:rsidP="0057541A">
      <w:pPr>
        <w:rPr>
          <w:b/>
        </w:rPr>
      </w:pPr>
    </w:p>
    <w:p w:rsidR="00355F4D" w:rsidRDefault="00355F4D" w:rsidP="0057541A">
      <w:pPr>
        <w:rPr>
          <w:b/>
        </w:rPr>
      </w:pPr>
    </w:p>
    <w:p w:rsidR="00355F4D" w:rsidRDefault="00355F4D" w:rsidP="0057541A">
      <w:pPr>
        <w:rPr>
          <w:b/>
        </w:rPr>
      </w:pPr>
    </w:p>
    <w:p w:rsidR="00F722D6" w:rsidRPr="00F722D6" w:rsidRDefault="00F722D6" w:rsidP="00160CCA">
      <w:pPr>
        <w:jc w:val="center"/>
        <w:rPr>
          <w:b/>
          <w:bCs/>
          <w:sz w:val="28"/>
          <w:szCs w:val="28"/>
        </w:rPr>
      </w:pPr>
    </w:p>
    <w:p w:rsidR="00F722D6" w:rsidRDefault="00F722D6" w:rsidP="00160CCA">
      <w:pPr>
        <w:jc w:val="center"/>
        <w:rPr>
          <w:b/>
          <w:bCs/>
          <w:sz w:val="32"/>
          <w:szCs w:val="32"/>
        </w:rPr>
      </w:pPr>
    </w:p>
    <w:p w:rsidR="00F722D6" w:rsidRDefault="00F722D6" w:rsidP="00160CCA">
      <w:pPr>
        <w:jc w:val="center"/>
        <w:rPr>
          <w:b/>
          <w:bCs/>
          <w:sz w:val="32"/>
          <w:szCs w:val="32"/>
        </w:rPr>
      </w:pPr>
    </w:p>
    <w:p w:rsidR="00F722D6" w:rsidRDefault="00F722D6" w:rsidP="00160CCA">
      <w:pPr>
        <w:jc w:val="center"/>
        <w:rPr>
          <w:b/>
          <w:bCs/>
          <w:sz w:val="32"/>
          <w:szCs w:val="32"/>
        </w:rPr>
      </w:pPr>
    </w:p>
    <w:p w:rsidR="005C2A4B" w:rsidRDefault="005C2A4B" w:rsidP="005C2A4B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Пояснительная записка.</w:t>
      </w:r>
    </w:p>
    <w:p w:rsidR="005C2A4B" w:rsidRPr="008353B8" w:rsidRDefault="005C2A4B" w:rsidP="005C2A4B">
      <w:pPr>
        <w:ind w:firstLine="360"/>
        <w:rPr>
          <w:color w:val="000000"/>
        </w:rPr>
      </w:pPr>
      <w:r w:rsidRPr="008353B8">
        <w:rPr>
          <w:color w:val="000000"/>
        </w:rPr>
        <w:t>Данная рабочая программа реализуется на основе следующих документов:</w:t>
      </w:r>
    </w:p>
    <w:p w:rsidR="005C2A4B" w:rsidRPr="008353B8" w:rsidRDefault="005C2A4B" w:rsidP="005C2A4B">
      <w:pPr>
        <w:ind w:firstLine="360"/>
        <w:rPr>
          <w:color w:val="000000"/>
        </w:rPr>
      </w:pPr>
      <w:r w:rsidRPr="008353B8">
        <w:rPr>
          <w:color w:val="000000"/>
        </w:rPr>
        <w:t>1. Программы  общеобразовательных учреждений. Алгебра. 7-9 классы.</w:t>
      </w:r>
      <w:r>
        <w:t xml:space="preserve"> </w:t>
      </w:r>
      <w:r w:rsidRPr="008353B8">
        <w:t xml:space="preserve">/ Сост. </w:t>
      </w:r>
      <w:proofErr w:type="spellStart"/>
      <w:r w:rsidRPr="008353B8">
        <w:t>Бурмистрова</w:t>
      </w:r>
      <w:proofErr w:type="spellEnd"/>
      <w:r w:rsidRPr="008353B8">
        <w:t xml:space="preserve"> Т.А. – М. «Просвещение», 2009 г. Авторская программа по алгебре Ю.Н. </w:t>
      </w:r>
      <w:r>
        <w:t xml:space="preserve">     </w:t>
      </w:r>
      <w:r w:rsidRPr="008353B8">
        <w:t xml:space="preserve">Макарычев, Н.Г. </w:t>
      </w:r>
      <w:proofErr w:type="spellStart"/>
      <w:r w:rsidRPr="008353B8">
        <w:t>Миндюк</w:t>
      </w:r>
      <w:proofErr w:type="spellEnd"/>
      <w:r w:rsidRPr="008353B8">
        <w:t xml:space="preserve"> и др.</w:t>
      </w:r>
    </w:p>
    <w:p w:rsidR="005C2A4B" w:rsidRPr="008353B8" w:rsidRDefault="005C2A4B" w:rsidP="005C2A4B">
      <w:pPr>
        <w:ind w:firstLine="360"/>
      </w:pPr>
      <w:r w:rsidRPr="008353B8">
        <w:rPr>
          <w:color w:val="000000"/>
        </w:rPr>
        <w:t xml:space="preserve">2. Стандарт основного общего образования по математике. </w:t>
      </w:r>
      <w:r w:rsidRPr="008353B8">
        <w:t xml:space="preserve">  Стандарт основного общего </w:t>
      </w:r>
      <w:r>
        <w:t xml:space="preserve">          </w:t>
      </w:r>
      <w:r w:rsidRPr="008353B8">
        <w:t>образования по математике //Математика в   школе. – 2004 г.</w:t>
      </w:r>
    </w:p>
    <w:p w:rsidR="005C2A4B" w:rsidRPr="008353B8" w:rsidRDefault="005C2A4B" w:rsidP="005C2A4B">
      <w:r w:rsidRPr="008353B8">
        <w:t xml:space="preserve">     3. Сборник нормативных документов. Математика / сост. Э.Д. Днепров,  А.Г. Аркадьев. – М.: Дрофа, 2007.      </w:t>
      </w:r>
    </w:p>
    <w:p w:rsidR="005C2A4B" w:rsidRDefault="005C2A4B" w:rsidP="005C2A4B">
      <w:r>
        <w:t xml:space="preserve">    4. Ф</w:t>
      </w:r>
      <w:r w:rsidRPr="00DD5BE6">
        <w:t>едерального перечня учебников, рекомендованных Министерством образования Российской Федерации к использованию в образовательном процессе в общеобр</w:t>
      </w:r>
      <w:r>
        <w:t>азовательных учреждениях на 2011-2012</w:t>
      </w:r>
      <w:r w:rsidRPr="00DD5BE6">
        <w:t xml:space="preserve"> учебный год,</w:t>
      </w:r>
    </w:p>
    <w:p w:rsidR="005C2A4B" w:rsidRPr="00DD5BE6" w:rsidRDefault="005C2A4B" w:rsidP="005C2A4B">
      <w:r>
        <w:t xml:space="preserve">5. </w:t>
      </w:r>
      <w:proofErr w:type="spellStart"/>
      <w:r>
        <w:t>Бурмистрова</w:t>
      </w:r>
      <w:proofErr w:type="spellEnd"/>
      <w:r>
        <w:t xml:space="preserve"> Т. А, « Программы общеобразовательных учреждений</w:t>
      </w:r>
      <w:proofErr w:type="gramStart"/>
      <w:r>
        <w:t xml:space="preserve"> .</w:t>
      </w:r>
      <w:proofErr w:type="gramEnd"/>
      <w:r>
        <w:t xml:space="preserve"> Алгебра. 7-9 класс.» Изд. «Просвещение», 2009 .</w:t>
      </w:r>
    </w:p>
    <w:p w:rsidR="005C2A4B" w:rsidRDefault="005C2A4B" w:rsidP="005C2A4B">
      <w:pPr>
        <w:widowControl w:val="0"/>
        <w:jc w:val="both"/>
      </w:pPr>
      <w:r w:rsidRPr="00B364C6">
        <w:t>Рабочая программа по алге</w:t>
      </w:r>
      <w:r>
        <w:t>бре в 9 классе рассчитана на 102 часа, из расчета 3</w:t>
      </w:r>
      <w:r w:rsidRPr="00B364C6">
        <w:t xml:space="preserve"> часа в неделю.</w:t>
      </w:r>
    </w:p>
    <w:p w:rsidR="005C2A4B" w:rsidRPr="008353B8" w:rsidRDefault="005C2A4B" w:rsidP="005C2A4B">
      <w:pPr>
        <w:widowControl w:val="0"/>
        <w:jc w:val="both"/>
      </w:pPr>
      <w:r w:rsidRPr="008353B8">
        <w:t>При изучении курса математики на базовом уровне продолжаются и получают развитие содержательные линии: «Арифметика», «Алгебра», «Элементы логики, комбинаторики, статистики и теории вероятностей».</w:t>
      </w:r>
    </w:p>
    <w:p w:rsidR="005C2A4B" w:rsidRPr="00B364C6" w:rsidRDefault="005C2A4B" w:rsidP="005C2A4B">
      <w:pPr>
        <w:widowControl w:val="0"/>
        <w:ind w:firstLine="720"/>
        <w:jc w:val="both"/>
        <w:rPr>
          <w:b/>
        </w:rPr>
      </w:pPr>
      <w:r w:rsidRPr="008353B8">
        <w:rPr>
          <w:b/>
        </w:rPr>
        <w:t>В ходе освоения содержания курса</w:t>
      </w:r>
      <w:r w:rsidRPr="00B364C6">
        <w:rPr>
          <w:b/>
        </w:rPr>
        <w:t xml:space="preserve"> учащиеся получают возможность: </w:t>
      </w:r>
    </w:p>
    <w:p w:rsidR="005C2A4B" w:rsidRPr="00DD5BE6" w:rsidRDefault="005C2A4B" w:rsidP="005C2A4B">
      <w:pPr>
        <w:widowControl w:val="0"/>
        <w:numPr>
          <w:ilvl w:val="0"/>
          <w:numId w:val="4"/>
        </w:numPr>
        <w:jc w:val="both"/>
      </w:pPr>
      <w:r w:rsidRPr="00DD5BE6">
        <w:t>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5C2A4B" w:rsidRPr="00DD5BE6" w:rsidRDefault="005C2A4B" w:rsidP="005C2A4B">
      <w:pPr>
        <w:widowControl w:val="0"/>
        <w:numPr>
          <w:ilvl w:val="0"/>
          <w:numId w:val="4"/>
        </w:numPr>
        <w:jc w:val="both"/>
      </w:pPr>
      <w:r w:rsidRPr="00DD5BE6">
        <w:t xml:space="preserve"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 </w:t>
      </w:r>
    </w:p>
    <w:p w:rsidR="005C2A4B" w:rsidRPr="00DD5BE6" w:rsidRDefault="005C2A4B" w:rsidP="005C2A4B">
      <w:pPr>
        <w:widowControl w:val="0"/>
        <w:numPr>
          <w:ilvl w:val="0"/>
          <w:numId w:val="4"/>
        </w:numPr>
        <w:jc w:val="both"/>
      </w:pPr>
      <w:r w:rsidRPr="00DD5BE6"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5C2A4B" w:rsidRPr="00DD5BE6" w:rsidRDefault="005C2A4B" w:rsidP="005C2A4B">
      <w:pPr>
        <w:widowControl w:val="0"/>
        <w:numPr>
          <w:ilvl w:val="0"/>
          <w:numId w:val="4"/>
        </w:numPr>
        <w:jc w:val="both"/>
      </w:pPr>
      <w:r w:rsidRPr="00DD5BE6"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F722D6" w:rsidRDefault="005C2A4B" w:rsidP="005C2A4B">
      <w:pPr>
        <w:jc w:val="center"/>
      </w:pPr>
      <w:r w:rsidRPr="00DD5BE6"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</w:t>
      </w:r>
      <w:r w:rsidR="00FB184A">
        <w:t xml:space="preserve"> характер</w:t>
      </w:r>
      <w:r w:rsidR="00F624E3">
        <w:t>;</w:t>
      </w:r>
    </w:p>
    <w:p w:rsidR="00FB184A" w:rsidRDefault="00FB184A" w:rsidP="005C2A4B">
      <w:pPr>
        <w:jc w:val="center"/>
      </w:pPr>
    </w:p>
    <w:p w:rsidR="00FB184A" w:rsidRDefault="00FB184A" w:rsidP="00F624E3"/>
    <w:p w:rsidR="00FB184A" w:rsidRDefault="00FB184A" w:rsidP="005C2A4B">
      <w:pPr>
        <w:jc w:val="center"/>
      </w:pPr>
    </w:p>
    <w:p w:rsidR="00FB184A" w:rsidRDefault="00FB184A" w:rsidP="005C2A4B">
      <w:pPr>
        <w:jc w:val="center"/>
      </w:pPr>
    </w:p>
    <w:p w:rsidR="00F624E3" w:rsidRPr="00DD5BE6" w:rsidRDefault="00F624E3" w:rsidP="00F624E3">
      <w:pPr>
        <w:widowControl w:val="0"/>
        <w:numPr>
          <w:ilvl w:val="0"/>
          <w:numId w:val="4"/>
        </w:numPr>
        <w:jc w:val="both"/>
      </w:pPr>
      <w:r w:rsidRPr="00DD5BE6">
        <w:t>развить лог</w:t>
      </w:r>
      <w:r>
        <w:t>ическое мышление и речь – умени</w:t>
      </w:r>
      <w:r w:rsidRPr="00DD5BE6">
        <w:t xml:space="preserve">я логически обосновывать суждения, проводить несложные систематизации, приводить примеры и </w:t>
      </w:r>
      <w:proofErr w:type="spellStart"/>
      <w:r w:rsidRPr="00DD5BE6">
        <w:t>контрпримеры</w:t>
      </w:r>
      <w:proofErr w:type="spellEnd"/>
      <w:r w:rsidRPr="00DD5BE6"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F624E3" w:rsidRDefault="00F624E3" w:rsidP="00F624E3">
      <w:pPr>
        <w:widowControl w:val="0"/>
        <w:numPr>
          <w:ilvl w:val="0"/>
          <w:numId w:val="4"/>
        </w:numPr>
        <w:jc w:val="both"/>
      </w:pPr>
      <w:r w:rsidRPr="00DD5BE6"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F624E3" w:rsidRPr="008353B8" w:rsidRDefault="00F624E3" w:rsidP="00F624E3">
      <w:pPr>
        <w:widowControl w:val="0"/>
        <w:ind w:left="1068"/>
        <w:jc w:val="both"/>
      </w:pPr>
    </w:p>
    <w:p w:rsidR="00F624E3" w:rsidRPr="008353B8" w:rsidRDefault="00F624E3" w:rsidP="00F624E3">
      <w:pPr>
        <w:jc w:val="both"/>
        <w:rPr>
          <w:b/>
        </w:rPr>
      </w:pPr>
      <w:r w:rsidRPr="008353B8">
        <w:t xml:space="preserve">                                                                                  </w:t>
      </w:r>
      <w:r w:rsidRPr="008353B8">
        <w:rPr>
          <w:b/>
        </w:rPr>
        <w:t>Задачи:</w:t>
      </w:r>
    </w:p>
    <w:p w:rsidR="00F624E3" w:rsidRPr="008353B8" w:rsidRDefault="00F624E3" w:rsidP="00F624E3">
      <w:pPr>
        <w:jc w:val="both"/>
      </w:pPr>
      <w:r w:rsidRPr="008353B8">
        <w:t xml:space="preserve">     ● систематизация сведений о числах; изучение новых видов числовых     выражений и формул; совершенствование практических навыков и вычислительной культуры; формирование и расширение алгебраического аппарата;</w:t>
      </w:r>
    </w:p>
    <w:p w:rsidR="00F624E3" w:rsidRPr="008353B8" w:rsidRDefault="00F624E3" w:rsidP="00F624E3">
      <w:pPr>
        <w:jc w:val="both"/>
      </w:pPr>
      <w:r w:rsidRPr="008353B8">
        <w:t xml:space="preserve">     ● формирование математического аппарата для решения задач из математики, смежных предметов, окружающей реальности;</w:t>
      </w:r>
    </w:p>
    <w:p w:rsidR="00F624E3" w:rsidRPr="008353B8" w:rsidRDefault="00F624E3" w:rsidP="00F624E3">
      <w:pPr>
        <w:jc w:val="both"/>
      </w:pPr>
      <w:r w:rsidRPr="008353B8">
        <w:t xml:space="preserve">     ● получение школьниками конкретных знаний о функциях как важнейшей математической модели для описания и исследования разнообразных процессов;</w:t>
      </w:r>
    </w:p>
    <w:p w:rsidR="00F624E3" w:rsidRPr="008353B8" w:rsidRDefault="00F624E3" w:rsidP="00F624E3">
      <w:pPr>
        <w:jc w:val="both"/>
      </w:pPr>
      <w:r w:rsidRPr="008353B8">
        <w:t xml:space="preserve">     ● формирование у школьников представлений о роли математики в развитии цивилизации и культуры;</w:t>
      </w:r>
    </w:p>
    <w:p w:rsidR="00F624E3" w:rsidRPr="008353B8" w:rsidRDefault="00F624E3" w:rsidP="00F624E3">
      <w:pPr>
        <w:jc w:val="both"/>
      </w:pPr>
      <w:r w:rsidRPr="008353B8">
        <w:t xml:space="preserve">     ● развитие представлений о вероятностно-статистических закономерностях в окружающем мире;</w:t>
      </w:r>
    </w:p>
    <w:p w:rsidR="00F624E3" w:rsidRPr="008353B8" w:rsidRDefault="00F624E3" w:rsidP="00F624E3">
      <w:pPr>
        <w:jc w:val="both"/>
      </w:pPr>
      <w:r w:rsidRPr="008353B8">
        <w:t xml:space="preserve">     ● совершенствование интеллектуальных и речевых умений путем обогащения математического языка, развитие логического мышления.</w:t>
      </w:r>
    </w:p>
    <w:p w:rsidR="00F624E3" w:rsidRPr="00DD5BE6" w:rsidRDefault="00F624E3" w:rsidP="00F624E3">
      <w:pPr>
        <w:widowControl w:val="0"/>
        <w:spacing w:before="120"/>
        <w:jc w:val="center"/>
        <w:rPr>
          <w:b/>
        </w:rPr>
      </w:pPr>
      <w:r w:rsidRPr="00DD5BE6">
        <w:rPr>
          <w:b/>
        </w:rPr>
        <w:lastRenderedPageBreak/>
        <w:t>Цели</w:t>
      </w:r>
    </w:p>
    <w:p w:rsidR="00F624E3" w:rsidRPr="00DD5BE6" w:rsidRDefault="00F624E3" w:rsidP="00F624E3">
      <w:pPr>
        <w:widowControl w:val="0"/>
        <w:ind w:firstLine="567"/>
        <w:jc w:val="both"/>
      </w:pPr>
      <w:r w:rsidRPr="00DD5BE6">
        <w:t xml:space="preserve">Изучение </w:t>
      </w:r>
      <w:r>
        <w:t xml:space="preserve">алгебры в 9 </w:t>
      </w:r>
      <w:r w:rsidRPr="00DD5BE6">
        <w:t xml:space="preserve">классе направлено на достижение следующих целей: </w:t>
      </w:r>
    </w:p>
    <w:p w:rsidR="00F624E3" w:rsidRPr="00DD5BE6" w:rsidRDefault="00F624E3" w:rsidP="00F624E3">
      <w:pPr>
        <w:widowControl w:val="0"/>
        <w:numPr>
          <w:ilvl w:val="0"/>
          <w:numId w:val="3"/>
        </w:numPr>
        <w:spacing w:before="120"/>
        <w:jc w:val="both"/>
        <w:rPr>
          <w:color w:val="000000"/>
        </w:rPr>
      </w:pPr>
      <w:r w:rsidRPr="00DD5BE6">
        <w:rPr>
          <w:b/>
          <w:color w:val="000000"/>
        </w:rPr>
        <w:t>овладение системой математических знаний и умений</w:t>
      </w:r>
      <w:r w:rsidRPr="00DD5BE6">
        <w:rPr>
          <w:color w:val="000000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F624E3" w:rsidRPr="00DD5BE6" w:rsidRDefault="00F624E3" w:rsidP="00F624E3">
      <w:pPr>
        <w:widowControl w:val="0"/>
        <w:numPr>
          <w:ilvl w:val="0"/>
          <w:numId w:val="3"/>
        </w:numPr>
        <w:spacing w:before="120"/>
        <w:jc w:val="both"/>
        <w:rPr>
          <w:color w:val="000000"/>
        </w:rPr>
      </w:pPr>
      <w:r w:rsidRPr="00DD5BE6">
        <w:rPr>
          <w:b/>
          <w:color w:val="000000"/>
        </w:rPr>
        <w:t xml:space="preserve">развитие вычислительных и формально-оперативных алгебраических умений </w:t>
      </w:r>
      <w:r w:rsidRPr="00DD5BE6">
        <w:rPr>
          <w:color w:val="000000"/>
        </w:rPr>
        <w:t>до уровня, позволяющего уверенно использовать их при решении задач математики и смежных предметов;</w:t>
      </w:r>
    </w:p>
    <w:p w:rsidR="00F624E3" w:rsidRPr="00DD5BE6" w:rsidRDefault="00F624E3" w:rsidP="00F624E3">
      <w:pPr>
        <w:widowControl w:val="0"/>
        <w:numPr>
          <w:ilvl w:val="0"/>
          <w:numId w:val="3"/>
        </w:numPr>
        <w:spacing w:before="120"/>
        <w:jc w:val="both"/>
        <w:rPr>
          <w:color w:val="000000"/>
        </w:rPr>
      </w:pPr>
      <w:r w:rsidRPr="00DD5BE6">
        <w:rPr>
          <w:b/>
          <w:color w:val="000000"/>
        </w:rPr>
        <w:t xml:space="preserve">интеллектуальное развитие, </w:t>
      </w:r>
      <w:r w:rsidRPr="00DD5BE6">
        <w:rPr>
          <w:color w:val="000000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F624E3" w:rsidRPr="00DD5BE6" w:rsidRDefault="00F624E3" w:rsidP="00F624E3">
      <w:pPr>
        <w:widowControl w:val="0"/>
        <w:numPr>
          <w:ilvl w:val="0"/>
          <w:numId w:val="3"/>
        </w:numPr>
        <w:spacing w:before="120"/>
        <w:jc w:val="both"/>
        <w:rPr>
          <w:color w:val="000000"/>
        </w:rPr>
      </w:pPr>
      <w:r w:rsidRPr="00DD5BE6">
        <w:rPr>
          <w:b/>
          <w:color w:val="000000"/>
        </w:rPr>
        <w:t>формирование представлений</w:t>
      </w:r>
      <w:r w:rsidRPr="00DD5BE6">
        <w:rPr>
          <w:color w:val="000000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FB184A" w:rsidRDefault="00FB184A" w:rsidP="005C2A4B">
      <w:pPr>
        <w:jc w:val="center"/>
      </w:pPr>
    </w:p>
    <w:p w:rsidR="00FB184A" w:rsidRDefault="00F624E3" w:rsidP="00F624E3">
      <w:r>
        <w:t xml:space="preserve">  </w:t>
      </w:r>
    </w:p>
    <w:p w:rsidR="00F624E3" w:rsidRPr="00DD5BE6" w:rsidRDefault="00F624E3" w:rsidP="00F624E3">
      <w:pPr>
        <w:widowControl w:val="0"/>
        <w:numPr>
          <w:ilvl w:val="0"/>
          <w:numId w:val="3"/>
        </w:numPr>
        <w:spacing w:before="120"/>
        <w:jc w:val="both"/>
        <w:rPr>
          <w:color w:val="000000"/>
        </w:rPr>
      </w:pPr>
      <w:r w:rsidRPr="00DD5BE6">
        <w:rPr>
          <w:b/>
          <w:color w:val="000000"/>
        </w:rPr>
        <w:t xml:space="preserve">воспитание </w:t>
      </w:r>
      <w:r w:rsidRPr="00DD5BE6">
        <w:rPr>
          <w:color w:val="000000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F624E3" w:rsidRPr="00DD5BE6" w:rsidRDefault="00F624E3" w:rsidP="00F624E3">
      <w:pPr>
        <w:widowControl w:val="0"/>
        <w:spacing w:before="120"/>
        <w:jc w:val="both"/>
        <w:rPr>
          <w:color w:val="000000"/>
        </w:rPr>
      </w:pPr>
    </w:p>
    <w:p w:rsidR="00F624E3" w:rsidRPr="00DD5BE6" w:rsidRDefault="00F624E3" w:rsidP="00F624E3">
      <w:pPr>
        <w:rPr>
          <w:color w:val="000000"/>
        </w:rPr>
      </w:pPr>
      <w:r>
        <w:rPr>
          <w:b/>
          <w:bCs/>
          <w:color w:val="000000"/>
        </w:rPr>
        <w:t xml:space="preserve">                                  </w:t>
      </w:r>
      <w:r w:rsidRPr="00DD5BE6">
        <w:rPr>
          <w:b/>
          <w:bCs/>
          <w:color w:val="000000"/>
        </w:rPr>
        <w:t>Основные развивающие и воспитательные цели</w:t>
      </w:r>
    </w:p>
    <w:p w:rsidR="00F624E3" w:rsidRPr="00DD5BE6" w:rsidRDefault="00F624E3" w:rsidP="00F624E3">
      <w:pPr>
        <w:jc w:val="both"/>
        <w:rPr>
          <w:color w:val="000000"/>
        </w:rPr>
      </w:pPr>
      <w:r w:rsidRPr="00DD5BE6">
        <w:rPr>
          <w:b/>
          <w:bCs/>
          <w:color w:val="000000"/>
        </w:rPr>
        <w:t> Развитие:</w:t>
      </w:r>
    </w:p>
    <w:p w:rsidR="00F624E3" w:rsidRPr="00DD5BE6" w:rsidRDefault="00F624E3" w:rsidP="00F624E3">
      <w:pPr>
        <w:numPr>
          <w:ilvl w:val="0"/>
          <w:numId w:val="5"/>
        </w:numPr>
        <w:rPr>
          <w:color w:val="000000"/>
        </w:rPr>
      </w:pPr>
      <w:r w:rsidRPr="00DD5BE6">
        <w:rPr>
          <w:color w:val="000000"/>
        </w:rPr>
        <w:t>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F624E3" w:rsidRPr="00DD5BE6" w:rsidRDefault="00F624E3" w:rsidP="00F624E3">
      <w:pPr>
        <w:numPr>
          <w:ilvl w:val="0"/>
          <w:numId w:val="5"/>
        </w:numPr>
        <w:rPr>
          <w:color w:val="000000"/>
        </w:rPr>
      </w:pPr>
      <w:r w:rsidRPr="00DD5BE6">
        <w:rPr>
          <w:color w:val="000000"/>
        </w:rPr>
        <w:t>Математической речи;</w:t>
      </w:r>
    </w:p>
    <w:p w:rsidR="00F624E3" w:rsidRPr="00DD5BE6" w:rsidRDefault="00F624E3" w:rsidP="00F624E3">
      <w:pPr>
        <w:numPr>
          <w:ilvl w:val="0"/>
          <w:numId w:val="5"/>
        </w:numPr>
        <w:rPr>
          <w:color w:val="000000"/>
        </w:rPr>
      </w:pPr>
      <w:r w:rsidRPr="00DD5BE6">
        <w:rPr>
          <w:color w:val="000000"/>
        </w:rPr>
        <w:t>Сенсорной сферы; двигательной моторики;</w:t>
      </w:r>
    </w:p>
    <w:p w:rsidR="00F624E3" w:rsidRPr="00DD5BE6" w:rsidRDefault="00F624E3" w:rsidP="00F624E3">
      <w:pPr>
        <w:numPr>
          <w:ilvl w:val="0"/>
          <w:numId w:val="5"/>
        </w:numPr>
        <w:rPr>
          <w:color w:val="000000"/>
        </w:rPr>
      </w:pPr>
      <w:r w:rsidRPr="00DD5BE6">
        <w:rPr>
          <w:color w:val="000000"/>
        </w:rPr>
        <w:t>Внимания; памяти;</w:t>
      </w:r>
    </w:p>
    <w:p w:rsidR="00F624E3" w:rsidRPr="00DD5BE6" w:rsidRDefault="00F624E3" w:rsidP="00F624E3">
      <w:pPr>
        <w:numPr>
          <w:ilvl w:val="0"/>
          <w:numId w:val="5"/>
        </w:numPr>
        <w:rPr>
          <w:color w:val="000000"/>
        </w:rPr>
      </w:pPr>
      <w:r w:rsidRPr="00DD5BE6">
        <w:rPr>
          <w:color w:val="000000"/>
        </w:rPr>
        <w:t>Навыков само и взаимопроверки.</w:t>
      </w:r>
    </w:p>
    <w:p w:rsidR="00F624E3" w:rsidRPr="00DD5BE6" w:rsidRDefault="00F624E3" w:rsidP="00F624E3">
      <w:pPr>
        <w:rPr>
          <w:color w:val="000000"/>
        </w:rPr>
      </w:pPr>
      <w:r w:rsidRPr="00DD5BE6">
        <w:rPr>
          <w:b/>
          <w:bCs/>
          <w:color w:val="000000"/>
        </w:rPr>
        <w:t xml:space="preserve">Формирование </w:t>
      </w:r>
      <w:r w:rsidRPr="00DD5BE6">
        <w:rPr>
          <w:color w:val="000000"/>
        </w:rPr>
        <w:t>представлений об идеях и методах математики как универсального языка науки и техники, средства моделирования явлений и процессов.</w:t>
      </w:r>
    </w:p>
    <w:p w:rsidR="00F624E3" w:rsidRPr="00DD5BE6" w:rsidRDefault="00F624E3" w:rsidP="00F624E3">
      <w:pPr>
        <w:rPr>
          <w:b/>
          <w:color w:val="000000"/>
        </w:rPr>
      </w:pPr>
      <w:r w:rsidRPr="00DD5BE6">
        <w:rPr>
          <w:color w:val="000000"/>
        </w:rPr>
        <w:t> </w:t>
      </w:r>
      <w:r w:rsidRPr="00DD5BE6">
        <w:rPr>
          <w:b/>
          <w:color w:val="000000"/>
        </w:rPr>
        <w:t>Воспитание:</w:t>
      </w:r>
    </w:p>
    <w:p w:rsidR="00F624E3" w:rsidRPr="00DD5BE6" w:rsidRDefault="00F624E3" w:rsidP="00F624E3">
      <w:pPr>
        <w:numPr>
          <w:ilvl w:val="0"/>
          <w:numId w:val="6"/>
        </w:numPr>
        <w:rPr>
          <w:color w:val="000000"/>
        </w:rPr>
      </w:pPr>
      <w:r w:rsidRPr="00DD5BE6">
        <w:rPr>
          <w:color w:val="000000"/>
        </w:rPr>
        <w:t>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F624E3" w:rsidRPr="00DD5BE6" w:rsidRDefault="00F624E3" w:rsidP="00F624E3">
      <w:pPr>
        <w:numPr>
          <w:ilvl w:val="0"/>
          <w:numId w:val="6"/>
        </w:numPr>
        <w:rPr>
          <w:color w:val="000000"/>
        </w:rPr>
      </w:pPr>
      <w:r w:rsidRPr="00DD5BE6">
        <w:rPr>
          <w:color w:val="000000"/>
        </w:rPr>
        <w:t>Волевых качеств;</w:t>
      </w:r>
    </w:p>
    <w:p w:rsidR="00F624E3" w:rsidRPr="00DD5BE6" w:rsidRDefault="00F624E3" w:rsidP="00F624E3">
      <w:pPr>
        <w:numPr>
          <w:ilvl w:val="0"/>
          <w:numId w:val="6"/>
        </w:numPr>
        <w:rPr>
          <w:color w:val="000000"/>
        </w:rPr>
      </w:pPr>
      <w:r w:rsidRPr="00DD5BE6">
        <w:rPr>
          <w:color w:val="000000"/>
        </w:rPr>
        <w:t>Коммуникабельности;</w:t>
      </w:r>
    </w:p>
    <w:p w:rsidR="00F624E3" w:rsidRPr="00DD5BE6" w:rsidRDefault="00F624E3" w:rsidP="00F624E3">
      <w:pPr>
        <w:numPr>
          <w:ilvl w:val="0"/>
          <w:numId w:val="6"/>
        </w:numPr>
        <w:rPr>
          <w:color w:val="000000"/>
        </w:rPr>
      </w:pPr>
      <w:r w:rsidRPr="00DD5BE6">
        <w:rPr>
          <w:color w:val="000000"/>
        </w:rPr>
        <w:t>Ответственности.</w:t>
      </w:r>
    </w:p>
    <w:p w:rsidR="00F624E3" w:rsidRPr="00DD5BE6" w:rsidRDefault="00F624E3" w:rsidP="00F624E3">
      <w:pPr>
        <w:widowControl w:val="0"/>
        <w:spacing w:before="120"/>
        <w:ind w:firstLine="567"/>
        <w:jc w:val="both"/>
        <w:rPr>
          <w:color w:val="000000"/>
        </w:rPr>
      </w:pPr>
      <w:r w:rsidRPr="00DD5BE6">
        <w:rPr>
          <w:color w:val="000000"/>
        </w:rPr>
        <w:t xml:space="preserve">В </w:t>
      </w:r>
      <w:r>
        <w:rPr>
          <w:color w:val="000000"/>
        </w:rPr>
        <w:t>ходе преподавания математики в 9</w:t>
      </w:r>
      <w:r w:rsidRPr="00DD5BE6">
        <w:rPr>
          <w:color w:val="000000"/>
        </w:rPr>
        <w:t xml:space="preserve"> классе, работы над формированием у учащихся</w:t>
      </w:r>
      <w:r>
        <w:rPr>
          <w:color w:val="000000"/>
        </w:rPr>
        <w:t>,</w:t>
      </w:r>
      <w:r w:rsidRPr="00DD5BE6">
        <w:rPr>
          <w:color w:val="000000"/>
        </w:rPr>
        <w:t xml:space="preserve"> перечисленных в программе знаний и умений, следует обратить внимание на то, чтобы они овладевали умениями обще учебного характера, разнообразными способами деятельности, приобретали опыт:</w:t>
      </w:r>
    </w:p>
    <w:p w:rsidR="00F624E3" w:rsidRPr="00DD5BE6" w:rsidRDefault="00F624E3" w:rsidP="00F624E3">
      <w:pPr>
        <w:widowControl w:val="0"/>
        <w:spacing w:before="120"/>
        <w:ind w:firstLine="567"/>
        <w:jc w:val="both"/>
        <w:rPr>
          <w:color w:val="000000"/>
        </w:rPr>
      </w:pPr>
      <w:r w:rsidRPr="00DD5BE6">
        <w:rPr>
          <w:color w:val="000000"/>
        </w:rPr>
        <w:t>-работы с математическими моделями, приемами их построения и исследования;</w:t>
      </w:r>
    </w:p>
    <w:p w:rsidR="00F624E3" w:rsidRPr="00DD5BE6" w:rsidRDefault="00F624E3" w:rsidP="00F624E3">
      <w:pPr>
        <w:widowControl w:val="0"/>
        <w:spacing w:before="120"/>
        <w:ind w:firstLine="567"/>
        <w:jc w:val="both"/>
        <w:rPr>
          <w:color w:val="000000"/>
        </w:rPr>
      </w:pPr>
      <w:r w:rsidRPr="00DD5BE6">
        <w:rPr>
          <w:color w:val="000000"/>
        </w:rPr>
        <w:t>-методами исследования реального мира, умения действовать в нестандартных ситуациях;</w:t>
      </w:r>
    </w:p>
    <w:p w:rsidR="00F624E3" w:rsidRPr="00DD5BE6" w:rsidRDefault="00F624E3" w:rsidP="00F624E3">
      <w:pPr>
        <w:widowControl w:val="0"/>
        <w:spacing w:before="120"/>
        <w:ind w:firstLine="567"/>
        <w:jc w:val="both"/>
        <w:rPr>
          <w:color w:val="000000"/>
        </w:rPr>
      </w:pPr>
      <w:r w:rsidRPr="00DD5BE6">
        <w:rPr>
          <w:color w:val="000000"/>
        </w:rPr>
        <w:t>-решения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F624E3" w:rsidRPr="00DD5BE6" w:rsidRDefault="00F624E3" w:rsidP="00F624E3">
      <w:pPr>
        <w:widowControl w:val="0"/>
        <w:spacing w:before="120"/>
        <w:ind w:firstLine="567"/>
        <w:jc w:val="both"/>
        <w:rPr>
          <w:color w:val="000000"/>
        </w:rPr>
      </w:pPr>
      <w:r w:rsidRPr="00DD5BE6">
        <w:rPr>
          <w:color w:val="000000"/>
        </w:rPr>
        <w:t>-исследовательской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F624E3" w:rsidRPr="00DD5BE6" w:rsidRDefault="00F624E3" w:rsidP="00F624E3">
      <w:pPr>
        <w:widowControl w:val="0"/>
        <w:spacing w:before="120"/>
        <w:ind w:firstLine="567"/>
        <w:jc w:val="both"/>
      </w:pPr>
      <w:r w:rsidRPr="00DD5BE6">
        <w:t>-ясного, точного, грамотного изложения своих мыслей в устной и письменной речи;</w:t>
      </w:r>
    </w:p>
    <w:p w:rsidR="00F624E3" w:rsidRPr="00DD5BE6" w:rsidRDefault="00F624E3" w:rsidP="00F624E3">
      <w:pPr>
        <w:widowControl w:val="0"/>
        <w:spacing w:before="120"/>
        <w:ind w:firstLine="567"/>
        <w:jc w:val="both"/>
      </w:pPr>
      <w:r w:rsidRPr="00DD5BE6">
        <w:t>-использования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аргументации;</w:t>
      </w:r>
    </w:p>
    <w:p w:rsidR="00F624E3" w:rsidRPr="00DD5BE6" w:rsidRDefault="00F624E3" w:rsidP="00F624E3">
      <w:pPr>
        <w:widowControl w:val="0"/>
        <w:spacing w:before="120"/>
        <w:ind w:firstLine="567"/>
        <w:jc w:val="both"/>
      </w:pPr>
      <w:r w:rsidRPr="00DD5BE6">
        <w:t xml:space="preserve">-проведения доказательных рассуждений, аргументации, выдвижения гипотез и их обоснования; </w:t>
      </w:r>
    </w:p>
    <w:p w:rsidR="00F624E3" w:rsidRDefault="00F624E3" w:rsidP="00F624E3">
      <w:pPr>
        <w:rPr>
          <w:sz w:val="32"/>
          <w:szCs w:val="32"/>
        </w:rPr>
      </w:pPr>
      <w:r w:rsidRPr="00DD5BE6">
        <w:t>-поиска,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  <w:r w:rsidRPr="002244C8">
        <w:rPr>
          <w:sz w:val="32"/>
          <w:szCs w:val="32"/>
        </w:rPr>
        <w:t xml:space="preserve"> </w:t>
      </w:r>
    </w:p>
    <w:p w:rsidR="00F624E3" w:rsidRDefault="00F624E3" w:rsidP="00F624E3"/>
    <w:p w:rsidR="00D125E3" w:rsidRDefault="00D125E3" w:rsidP="00D125E3">
      <w:pPr>
        <w:spacing w:before="280" w:after="280"/>
        <w:jc w:val="center"/>
        <w:rPr>
          <w:b/>
          <w:bCs/>
          <w:iCs/>
        </w:rPr>
      </w:pPr>
      <w:r w:rsidRPr="00B021A0">
        <w:rPr>
          <w:b/>
          <w:bCs/>
          <w:iCs/>
        </w:rPr>
        <w:t>ФОРМЫ  ОРГАНИЗАЦИИ  УЧЕБНОГО  ПРОЦЕССА</w:t>
      </w:r>
    </w:p>
    <w:p w:rsidR="00D125E3" w:rsidRDefault="00D125E3" w:rsidP="00D125E3">
      <w:pPr>
        <w:spacing w:before="280" w:after="280"/>
      </w:pPr>
      <w:r w:rsidRPr="00B021A0">
        <w:rPr>
          <w:bCs/>
          <w:iCs/>
        </w:rPr>
        <w:t>При организации</w:t>
      </w:r>
      <w:r w:rsidRPr="00B021A0">
        <w:t xml:space="preserve"> учебного процесса будет обеспечена последовательность изучения учебного материала: новые знания опираются на недавно пройденный материал; обеспечено поэтапное раскрытие тем с последующей реализацией; закрепление в пр</w:t>
      </w:r>
      <w:r>
        <w:t>оцессе практикумов</w:t>
      </w:r>
      <w:r w:rsidRPr="00B021A0">
        <w:t>, тренингов и итоговых собеседований; будут использоваться уроки-соревнования, уроки консультации, зачеты.</w:t>
      </w:r>
    </w:p>
    <w:p w:rsidR="00D125E3" w:rsidRPr="00B021A0" w:rsidRDefault="00D125E3" w:rsidP="00D125E3">
      <w:pPr>
        <w:ind w:firstLine="708"/>
        <w:jc w:val="both"/>
        <w:rPr>
          <w:b/>
        </w:rPr>
      </w:pPr>
      <w:r w:rsidRPr="00B021A0">
        <w:rPr>
          <w:b/>
        </w:rPr>
        <w:t>Формы организации учебного процесса:</w:t>
      </w:r>
    </w:p>
    <w:p w:rsidR="00D125E3" w:rsidRPr="00B021A0" w:rsidRDefault="00D125E3" w:rsidP="00D125E3">
      <w:pPr>
        <w:numPr>
          <w:ilvl w:val="0"/>
          <w:numId w:val="23"/>
        </w:numPr>
        <w:tabs>
          <w:tab w:val="clear" w:pos="1428"/>
          <w:tab w:val="left" w:pos="1426"/>
        </w:tabs>
        <w:ind w:left="1426"/>
        <w:jc w:val="both"/>
      </w:pPr>
      <w:r w:rsidRPr="00B021A0">
        <w:t>индивидуальные;</w:t>
      </w:r>
    </w:p>
    <w:p w:rsidR="00D125E3" w:rsidRPr="00B021A0" w:rsidRDefault="00D125E3" w:rsidP="00D125E3">
      <w:pPr>
        <w:numPr>
          <w:ilvl w:val="0"/>
          <w:numId w:val="23"/>
        </w:numPr>
        <w:tabs>
          <w:tab w:val="clear" w:pos="1428"/>
          <w:tab w:val="left" w:pos="1426"/>
        </w:tabs>
        <w:ind w:left="1426"/>
        <w:jc w:val="both"/>
      </w:pPr>
      <w:r w:rsidRPr="00B021A0">
        <w:t>групповые;</w:t>
      </w:r>
    </w:p>
    <w:p w:rsidR="00D125E3" w:rsidRPr="00B021A0" w:rsidRDefault="00D125E3" w:rsidP="00D125E3">
      <w:pPr>
        <w:numPr>
          <w:ilvl w:val="0"/>
          <w:numId w:val="23"/>
        </w:numPr>
        <w:tabs>
          <w:tab w:val="clear" w:pos="1428"/>
          <w:tab w:val="left" w:pos="1426"/>
        </w:tabs>
        <w:ind w:left="1426"/>
        <w:jc w:val="both"/>
      </w:pPr>
      <w:r w:rsidRPr="00B021A0">
        <w:t>индивидуально-групповые;</w:t>
      </w:r>
    </w:p>
    <w:p w:rsidR="00D125E3" w:rsidRDefault="00D125E3" w:rsidP="00D125E3">
      <w:pPr>
        <w:numPr>
          <w:ilvl w:val="0"/>
          <w:numId w:val="23"/>
        </w:numPr>
        <w:tabs>
          <w:tab w:val="clear" w:pos="1428"/>
          <w:tab w:val="left" w:pos="1426"/>
        </w:tabs>
        <w:ind w:left="1426"/>
        <w:jc w:val="both"/>
      </w:pPr>
      <w:r>
        <w:t>фронтальные;</w:t>
      </w:r>
    </w:p>
    <w:p w:rsidR="00D125E3" w:rsidRDefault="00D125E3" w:rsidP="00D125E3">
      <w:pPr>
        <w:numPr>
          <w:ilvl w:val="0"/>
          <w:numId w:val="23"/>
        </w:numPr>
        <w:tabs>
          <w:tab w:val="clear" w:pos="1428"/>
          <w:tab w:val="left" w:pos="1426"/>
        </w:tabs>
        <w:ind w:left="1426"/>
        <w:jc w:val="both"/>
      </w:pPr>
      <w:r w:rsidRPr="00B021A0">
        <w:t>практикумы</w:t>
      </w:r>
    </w:p>
    <w:p w:rsidR="00D125E3" w:rsidRPr="00B021A0" w:rsidRDefault="00D125E3" w:rsidP="00D125E3">
      <w:pPr>
        <w:tabs>
          <w:tab w:val="left" w:pos="1426"/>
        </w:tabs>
        <w:ind w:left="1426"/>
        <w:jc w:val="both"/>
      </w:pPr>
    </w:p>
    <w:p w:rsidR="00D125E3" w:rsidRPr="00481663" w:rsidRDefault="00D125E3" w:rsidP="00D125E3">
      <w:pPr>
        <w:rPr>
          <w:b/>
        </w:rPr>
      </w:pPr>
      <w:r>
        <w:rPr>
          <w:b/>
        </w:rPr>
        <w:t xml:space="preserve">           </w:t>
      </w:r>
      <w:r w:rsidRPr="00481663">
        <w:rPr>
          <w:b/>
        </w:rPr>
        <w:t>Формы контроля.</w:t>
      </w:r>
    </w:p>
    <w:p w:rsidR="00D125E3" w:rsidRPr="00195D23" w:rsidRDefault="00D125E3" w:rsidP="00D125E3">
      <w:pPr>
        <w:rPr>
          <w:b/>
        </w:rPr>
      </w:pPr>
    </w:p>
    <w:p w:rsidR="00D125E3" w:rsidRPr="00195D23" w:rsidRDefault="00D125E3" w:rsidP="00D125E3">
      <w:pPr>
        <w:rPr>
          <w:color w:val="000000"/>
        </w:rPr>
      </w:pPr>
      <w:r w:rsidRPr="00195D23">
        <w:t>         </w:t>
      </w:r>
      <w:r w:rsidRPr="00195D23">
        <w:rPr>
          <w:color w:val="000000"/>
        </w:rPr>
        <w:t xml:space="preserve">Основными видами классных и домашних письменных работ обучающихся являются обучающие работы. </w:t>
      </w:r>
    </w:p>
    <w:p w:rsidR="00D125E3" w:rsidRPr="00195D23" w:rsidRDefault="00D125E3" w:rsidP="00D125E3">
      <w:pPr>
        <w:shd w:val="clear" w:color="auto" w:fill="FFFFFF"/>
        <w:ind w:firstLine="426"/>
        <w:rPr>
          <w:color w:val="000000"/>
        </w:rPr>
      </w:pPr>
      <w:r w:rsidRPr="00195D23">
        <w:rPr>
          <w:color w:val="000000"/>
        </w:rPr>
        <w:t xml:space="preserve"> По алгебре в 9 классе проводятся текущие и одна итоговая письменные контрольные работы, самостоятельные работы, контроль </w:t>
      </w:r>
      <w:r>
        <w:rPr>
          <w:color w:val="000000"/>
        </w:rPr>
        <w:t xml:space="preserve">знаний в форме теста. </w:t>
      </w:r>
    </w:p>
    <w:p w:rsidR="00D125E3" w:rsidRPr="00195D23" w:rsidRDefault="00D125E3" w:rsidP="00D125E3">
      <w:pPr>
        <w:pStyle w:val="af0"/>
        <w:spacing w:after="0"/>
        <w:ind w:left="0" w:firstLine="426"/>
        <w:rPr>
          <w:i/>
        </w:rPr>
      </w:pPr>
      <w:r w:rsidRPr="00195D23">
        <w:t>Текущие контрольные работы имеют целью проверку усвоения изучаемого и проверяемого программного материала.  На контрольные работы отводит</w:t>
      </w:r>
      <w:r>
        <w:t>ся 1 час. Контрольная работа №8</w:t>
      </w:r>
      <w:r w:rsidRPr="00195D23">
        <w:t xml:space="preserve"> – ит</w:t>
      </w:r>
      <w:r>
        <w:t>оговая.</w:t>
      </w:r>
    </w:p>
    <w:p w:rsidR="00D125E3" w:rsidRPr="00195D23" w:rsidRDefault="00D125E3" w:rsidP="00D125E3">
      <w:pPr>
        <w:pStyle w:val="af0"/>
        <w:spacing w:after="0"/>
        <w:ind w:left="0" w:firstLine="426"/>
        <w:rPr>
          <w:i/>
          <w:color w:val="000000"/>
        </w:rPr>
      </w:pPr>
      <w:r w:rsidRPr="00195D23">
        <w:t xml:space="preserve">Итоговая контрольная работа проводится </w:t>
      </w:r>
      <w:r w:rsidRPr="00195D23">
        <w:rPr>
          <w:color w:val="000000"/>
        </w:rPr>
        <w:t xml:space="preserve"> в конце учебного года.</w:t>
      </w:r>
    </w:p>
    <w:p w:rsidR="00D125E3" w:rsidRDefault="00D125E3" w:rsidP="00D125E3">
      <w:pPr>
        <w:shd w:val="clear" w:color="auto" w:fill="FFFFFF"/>
        <w:rPr>
          <w:color w:val="000000"/>
        </w:rPr>
      </w:pPr>
      <w:r w:rsidRPr="00195D23">
        <w:rPr>
          <w:color w:val="000000"/>
        </w:rPr>
        <w:t xml:space="preserve">      Самостоятельные работы и тестирование рассчитаны на часть урока (15-25 мин), в зависимости от цели проведения контроля. </w:t>
      </w:r>
    </w:p>
    <w:p w:rsidR="00D125E3" w:rsidRPr="00195D23" w:rsidRDefault="00D125E3" w:rsidP="00D125E3">
      <w:pPr>
        <w:rPr>
          <w:b/>
        </w:rPr>
      </w:pPr>
      <w:r w:rsidRPr="00195D23">
        <w:rPr>
          <w:color w:val="000000"/>
        </w:rPr>
        <w:t xml:space="preserve">  </w:t>
      </w:r>
      <w:r w:rsidRPr="00195D23">
        <w:rPr>
          <w:b/>
        </w:rPr>
        <w:t>Формы контроля ЗУН (</w:t>
      </w:r>
      <w:proofErr w:type="spellStart"/>
      <w:r w:rsidRPr="00195D23">
        <w:rPr>
          <w:b/>
        </w:rPr>
        <w:t>ов</w:t>
      </w:r>
      <w:proofErr w:type="spellEnd"/>
      <w:r w:rsidRPr="00195D23">
        <w:rPr>
          <w:b/>
        </w:rPr>
        <w:t>):</w:t>
      </w:r>
    </w:p>
    <w:p w:rsidR="00D125E3" w:rsidRPr="00195D23" w:rsidRDefault="00D125E3" w:rsidP="00D125E3">
      <w:pPr>
        <w:numPr>
          <w:ilvl w:val="0"/>
          <w:numId w:val="24"/>
        </w:numPr>
        <w:tabs>
          <w:tab w:val="left" w:pos="1070"/>
        </w:tabs>
      </w:pPr>
      <w:r w:rsidRPr="00195D23">
        <w:t>наблюдение</w:t>
      </w:r>
    </w:p>
    <w:p w:rsidR="00D125E3" w:rsidRPr="00195D23" w:rsidRDefault="00D125E3" w:rsidP="00D125E3">
      <w:pPr>
        <w:numPr>
          <w:ilvl w:val="0"/>
          <w:numId w:val="24"/>
        </w:numPr>
        <w:tabs>
          <w:tab w:val="left" w:pos="1070"/>
        </w:tabs>
      </w:pPr>
      <w:r w:rsidRPr="00195D23">
        <w:t>беседа</w:t>
      </w:r>
    </w:p>
    <w:p w:rsidR="00D125E3" w:rsidRPr="00195D23" w:rsidRDefault="00D125E3" w:rsidP="00D125E3">
      <w:pPr>
        <w:numPr>
          <w:ilvl w:val="0"/>
          <w:numId w:val="24"/>
        </w:numPr>
        <w:tabs>
          <w:tab w:val="left" w:pos="1070"/>
        </w:tabs>
      </w:pPr>
      <w:r w:rsidRPr="00195D23">
        <w:t>фронтальный опрос</w:t>
      </w:r>
    </w:p>
    <w:p w:rsidR="00D125E3" w:rsidRPr="00195D23" w:rsidRDefault="00D125E3" w:rsidP="00D125E3">
      <w:pPr>
        <w:numPr>
          <w:ilvl w:val="0"/>
          <w:numId w:val="24"/>
        </w:numPr>
        <w:tabs>
          <w:tab w:val="left" w:pos="1070"/>
        </w:tabs>
      </w:pPr>
      <w:r w:rsidRPr="00195D23">
        <w:t>опрос в парах</w:t>
      </w:r>
    </w:p>
    <w:p w:rsidR="00D125E3" w:rsidRPr="00195D23" w:rsidRDefault="00D125E3" w:rsidP="00D125E3">
      <w:pPr>
        <w:numPr>
          <w:ilvl w:val="0"/>
          <w:numId w:val="24"/>
        </w:numPr>
        <w:tabs>
          <w:tab w:val="left" w:pos="1070"/>
        </w:tabs>
      </w:pPr>
      <w:r w:rsidRPr="00195D23">
        <w:t>практикум</w:t>
      </w:r>
    </w:p>
    <w:p w:rsidR="00D125E3" w:rsidRPr="00195D23" w:rsidRDefault="00D125E3" w:rsidP="00D125E3">
      <w:pPr>
        <w:pStyle w:val="a5"/>
        <w:numPr>
          <w:ilvl w:val="0"/>
          <w:numId w:val="24"/>
        </w:numPr>
        <w:tabs>
          <w:tab w:val="left" w:pos="1070"/>
        </w:tabs>
        <w:spacing w:after="0"/>
      </w:pPr>
      <w:r w:rsidRPr="00195D23">
        <w:t>самостоятельная работа</w:t>
      </w:r>
    </w:p>
    <w:p w:rsidR="00D125E3" w:rsidRDefault="00D125E3" w:rsidP="00D125E3">
      <w:pPr>
        <w:pStyle w:val="a5"/>
        <w:numPr>
          <w:ilvl w:val="0"/>
          <w:numId w:val="24"/>
        </w:numPr>
        <w:tabs>
          <w:tab w:val="left" w:pos="1070"/>
        </w:tabs>
        <w:spacing w:after="0"/>
      </w:pPr>
      <w:r w:rsidRPr="00195D23">
        <w:t>тестирование</w:t>
      </w:r>
    </w:p>
    <w:p w:rsidR="00D125E3" w:rsidRPr="00195D23" w:rsidRDefault="00D125E3" w:rsidP="00D125E3">
      <w:pPr>
        <w:pStyle w:val="a5"/>
        <w:numPr>
          <w:ilvl w:val="0"/>
          <w:numId w:val="24"/>
        </w:numPr>
        <w:tabs>
          <w:tab w:val="left" w:pos="1070"/>
        </w:tabs>
        <w:spacing w:after="0"/>
      </w:pPr>
      <w:r w:rsidRPr="00195D23">
        <w:t>письменная контрольная работа</w:t>
      </w:r>
    </w:p>
    <w:p w:rsidR="00D125E3" w:rsidRDefault="00D125E3" w:rsidP="00D125E3"/>
    <w:p w:rsidR="00D125E3" w:rsidRPr="00355F4D" w:rsidRDefault="00D125E3" w:rsidP="00D125E3">
      <w:proofErr w:type="spellStart"/>
      <w:r w:rsidRPr="00B364C6">
        <w:rPr>
          <w:b/>
          <w:bCs/>
        </w:rPr>
        <w:t>Общеучебные</w:t>
      </w:r>
      <w:proofErr w:type="spellEnd"/>
      <w:r w:rsidRPr="00B364C6">
        <w:rPr>
          <w:b/>
          <w:bCs/>
        </w:rPr>
        <w:t xml:space="preserve"> умения, навыки и способы деятельности</w:t>
      </w:r>
    </w:p>
    <w:p w:rsidR="00D125E3" w:rsidRPr="00B364C6" w:rsidRDefault="00D125E3" w:rsidP="00D125E3">
      <w:pPr>
        <w:autoSpaceDE w:val="0"/>
        <w:autoSpaceDN w:val="0"/>
        <w:adjustRightInd w:val="0"/>
      </w:pPr>
      <w:r w:rsidRPr="00B364C6">
        <w:t>В ходе изучения алгебры обучающиеся приобретают опыт:</w:t>
      </w:r>
    </w:p>
    <w:p w:rsidR="00D125E3" w:rsidRPr="00B364C6" w:rsidRDefault="00D125E3" w:rsidP="00D125E3">
      <w:pPr>
        <w:autoSpaceDE w:val="0"/>
        <w:autoSpaceDN w:val="0"/>
        <w:adjustRightInd w:val="0"/>
      </w:pPr>
      <w:r w:rsidRPr="00B364C6">
        <w:t>• планирования и осуществления алгоритмической деятельности, выполнения заданных и конструирования новых алгоритмов;</w:t>
      </w:r>
    </w:p>
    <w:p w:rsidR="00D125E3" w:rsidRPr="00B364C6" w:rsidRDefault="00D125E3" w:rsidP="00D125E3">
      <w:pPr>
        <w:autoSpaceDE w:val="0"/>
        <w:autoSpaceDN w:val="0"/>
        <w:adjustRightInd w:val="0"/>
      </w:pPr>
      <w:r w:rsidRPr="00B364C6">
        <w:t>• 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D125E3" w:rsidRPr="00B364C6" w:rsidRDefault="00D125E3" w:rsidP="00D125E3">
      <w:pPr>
        <w:autoSpaceDE w:val="0"/>
        <w:autoSpaceDN w:val="0"/>
        <w:adjustRightInd w:val="0"/>
      </w:pPr>
      <w:r w:rsidRPr="00B364C6">
        <w:t>• 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D125E3" w:rsidRPr="00B364C6" w:rsidRDefault="00D125E3" w:rsidP="00D125E3">
      <w:pPr>
        <w:autoSpaceDE w:val="0"/>
        <w:autoSpaceDN w:val="0"/>
        <w:adjustRightInd w:val="0"/>
      </w:pPr>
      <w:r w:rsidRPr="00B364C6">
        <w:t>• 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</w:t>
      </w:r>
    </w:p>
    <w:p w:rsidR="00D125E3" w:rsidRPr="00B364C6" w:rsidRDefault="00D125E3" w:rsidP="00D125E3">
      <w:pPr>
        <w:autoSpaceDE w:val="0"/>
        <w:autoSpaceDN w:val="0"/>
        <w:adjustRightInd w:val="0"/>
      </w:pPr>
      <w:r w:rsidRPr="00B364C6">
        <w:t>интерпретации, аргументации и доказательства;</w:t>
      </w:r>
    </w:p>
    <w:p w:rsidR="00D125E3" w:rsidRPr="00B364C6" w:rsidRDefault="00D125E3" w:rsidP="00D125E3">
      <w:pPr>
        <w:autoSpaceDE w:val="0"/>
        <w:autoSpaceDN w:val="0"/>
        <w:adjustRightInd w:val="0"/>
      </w:pPr>
      <w:r w:rsidRPr="00B364C6">
        <w:t>• проведения доказательных рассуждений, аргументации, выдвижения гипотез и их обоснования;</w:t>
      </w:r>
    </w:p>
    <w:p w:rsidR="00D125E3" w:rsidRPr="00B364C6" w:rsidRDefault="00D125E3" w:rsidP="00D125E3">
      <w:pPr>
        <w:autoSpaceDE w:val="0"/>
        <w:autoSpaceDN w:val="0"/>
        <w:adjustRightInd w:val="0"/>
      </w:pPr>
      <w:r w:rsidRPr="00B364C6">
        <w:t>•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D125E3" w:rsidRDefault="00D125E3" w:rsidP="00D125E3">
      <w:pPr>
        <w:autoSpaceDE w:val="0"/>
        <w:autoSpaceDN w:val="0"/>
        <w:adjustRightInd w:val="0"/>
        <w:rPr>
          <w:b/>
          <w:bCs/>
        </w:rPr>
      </w:pPr>
    </w:p>
    <w:p w:rsidR="00F624E3" w:rsidRDefault="00D125E3" w:rsidP="00F624E3">
      <w:r>
        <w:t xml:space="preserve">Технические средства обучения: компьютер, </w:t>
      </w:r>
      <w:proofErr w:type="spellStart"/>
      <w:r>
        <w:t>медиапроектор</w:t>
      </w:r>
      <w:proofErr w:type="spellEnd"/>
      <w:r>
        <w:t>, интерактивная доска.</w:t>
      </w:r>
    </w:p>
    <w:p w:rsidR="00907662" w:rsidRDefault="00907662" w:rsidP="00F624E3"/>
    <w:p w:rsidR="00907662" w:rsidRDefault="00907662" w:rsidP="00F624E3"/>
    <w:p w:rsidR="00907662" w:rsidRDefault="00907662" w:rsidP="00F624E3"/>
    <w:p w:rsidR="00703088" w:rsidRDefault="00703088" w:rsidP="00907662">
      <w:pPr>
        <w:jc w:val="center"/>
        <w:rPr>
          <w:b/>
          <w:bCs/>
          <w:sz w:val="32"/>
          <w:szCs w:val="32"/>
        </w:rPr>
      </w:pPr>
    </w:p>
    <w:p w:rsidR="00907662" w:rsidRDefault="00907662" w:rsidP="00907662">
      <w:pPr>
        <w:jc w:val="center"/>
        <w:rPr>
          <w:b/>
          <w:bCs/>
          <w:sz w:val="32"/>
          <w:szCs w:val="32"/>
        </w:rPr>
      </w:pPr>
    </w:p>
    <w:p w:rsidR="00907662" w:rsidRDefault="00907662" w:rsidP="0090766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УЧЕБНО – ТЕМАТИЧЕСКИЙ ПЛАН</w:t>
      </w:r>
    </w:p>
    <w:p w:rsidR="00907662" w:rsidRDefault="00907662" w:rsidP="00907662">
      <w:pPr>
        <w:jc w:val="center"/>
        <w:rPr>
          <w:b/>
          <w:bCs/>
          <w:sz w:val="28"/>
          <w:szCs w:val="28"/>
        </w:rPr>
      </w:pPr>
    </w:p>
    <w:p w:rsidR="00907662" w:rsidRDefault="00907662" w:rsidP="00907662">
      <w:pPr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98"/>
        <w:gridCol w:w="4796"/>
        <w:gridCol w:w="1251"/>
        <w:gridCol w:w="1087"/>
        <w:gridCol w:w="1435"/>
        <w:gridCol w:w="1590"/>
      </w:tblGrid>
      <w:tr w:rsidR="005C5902" w:rsidTr="005F2757">
        <w:tc>
          <w:tcPr>
            <w:tcW w:w="0" w:type="auto"/>
          </w:tcPr>
          <w:p w:rsidR="005F2757" w:rsidRPr="005C5902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bCs/>
                <w:sz w:val="28"/>
                <w:szCs w:val="28"/>
                <w:lang w:val="en-US"/>
              </w:rPr>
              <w:t>/</w:t>
            </w:r>
            <w:proofErr w:type="spellStart"/>
            <w:r>
              <w:rPr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теория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практика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Контр</w:t>
            </w:r>
            <w:proofErr w:type="gramStart"/>
            <w:r>
              <w:rPr>
                <w:b/>
                <w:bCs/>
                <w:sz w:val="28"/>
                <w:szCs w:val="28"/>
              </w:rPr>
              <w:t>.р</w:t>
            </w:r>
            <w:proofErr w:type="gramEnd"/>
            <w:r>
              <w:rPr>
                <w:b/>
                <w:bCs/>
                <w:sz w:val="28"/>
                <w:szCs w:val="28"/>
              </w:rPr>
              <w:t>аб</w:t>
            </w:r>
            <w:proofErr w:type="spellEnd"/>
            <w:r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5C5902" w:rsidTr="005F2757"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Квадратичная функция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C5902" w:rsidTr="005F2757"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Уравнения и неравенства с одной переменной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C5902" w:rsidTr="005F2757"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Уравнения и неравенства с двумя переменными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C5902" w:rsidTr="005F2757"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Арифметическая и геометрическая прогрессии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5C5902" w:rsidTr="005F2757"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Элементы комбинаторики, статистики и теории вероятностей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C5902" w:rsidTr="005F2757"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Повторение 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0" w:type="auto"/>
          </w:tcPr>
          <w:p w:rsidR="005F2757" w:rsidRDefault="005F2757" w:rsidP="00907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5F2757" w:rsidRDefault="00591598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5F2757" w:rsidRDefault="00591598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5C5902" w:rsidTr="005F2757">
        <w:tc>
          <w:tcPr>
            <w:tcW w:w="0" w:type="auto"/>
          </w:tcPr>
          <w:p w:rsidR="005F2757" w:rsidRDefault="005F2757" w:rsidP="00907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5F2757" w:rsidRDefault="005F2757" w:rsidP="00907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5F2757" w:rsidRDefault="005F2757" w:rsidP="00907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5F2757" w:rsidRDefault="005F2757" w:rsidP="00907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5F2757" w:rsidRDefault="005F2757" w:rsidP="00907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5F2757" w:rsidRDefault="005F2757" w:rsidP="00907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C5902" w:rsidTr="005F2757">
        <w:tc>
          <w:tcPr>
            <w:tcW w:w="0" w:type="auto"/>
          </w:tcPr>
          <w:p w:rsidR="005F2757" w:rsidRDefault="005F2757" w:rsidP="0090766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0" w:type="auto"/>
          </w:tcPr>
          <w:p w:rsidR="005F2757" w:rsidRDefault="005C5902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5F2757" w:rsidRDefault="00591598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0" w:type="auto"/>
          </w:tcPr>
          <w:p w:rsidR="005F2757" w:rsidRDefault="00591598" w:rsidP="009076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</w:tr>
    </w:tbl>
    <w:p w:rsidR="005F2757" w:rsidRPr="00907662" w:rsidRDefault="005F2757" w:rsidP="00907662">
      <w:pPr>
        <w:jc w:val="center"/>
        <w:rPr>
          <w:b/>
          <w:bCs/>
          <w:sz w:val="28"/>
          <w:szCs w:val="28"/>
        </w:rPr>
      </w:pPr>
    </w:p>
    <w:p w:rsidR="00160CCA" w:rsidRDefault="00160CCA" w:rsidP="00355F4D">
      <w:pPr>
        <w:rPr>
          <w:b/>
          <w:bCs/>
          <w:sz w:val="32"/>
          <w:szCs w:val="32"/>
        </w:rPr>
      </w:pPr>
    </w:p>
    <w:p w:rsidR="00FB31F0" w:rsidRPr="00FB184A" w:rsidRDefault="00FB31F0" w:rsidP="00F624E3">
      <w:pPr>
        <w:rPr>
          <w:color w:val="000000"/>
        </w:rPr>
      </w:pPr>
    </w:p>
    <w:p w:rsidR="00FB31F0" w:rsidRDefault="00FB31F0" w:rsidP="00FB31F0">
      <w:pPr>
        <w:widowControl w:val="0"/>
        <w:spacing w:before="120"/>
        <w:jc w:val="center"/>
        <w:rPr>
          <w:b/>
          <w:sz w:val="28"/>
          <w:szCs w:val="28"/>
        </w:rPr>
      </w:pPr>
    </w:p>
    <w:p w:rsidR="00475B20" w:rsidRPr="00FA5D7C" w:rsidRDefault="00475B20" w:rsidP="00475B2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КУРСА</w:t>
      </w:r>
    </w:p>
    <w:p w:rsidR="00475B20" w:rsidRPr="00FA5D7C" w:rsidRDefault="00475B20" w:rsidP="00475B2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75B20" w:rsidRDefault="00475B20" w:rsidP="00475B20">
      <w:pPr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475B20" w:rsidRDefault="00475B20" w:rsidP="00475B20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                                    </w:t>
      </w:r>
    </w:p>
    <w:p w:rsidR="00475B20" w:rsidRPr="00220730" w:rsidRDefault="00475B20" w:rsidP="00475B20"/>
    <w:p w:rsidR="00475B20" w:rsidRPr="000954AB" w:rsidRDefault="00475B20" w:rsidP="00475B20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Квадратичная функция (22</w:t>
      </w:r>
      <w:r w:rsidRPr="000954AB">
        <w:rPr>
          <w:rFonts w:ascii="TimesNewRomanPS-BoldMT" w:hAnsi="TimesNewRomanPS-BoldMT" w:cs="TimesNewRomanPS-BoldMT"/>
          <w:b/>
          <w:bCs/>
        </w:rPr>
        <w:t xml:space="preserve"> ч)</w:t>
      </w:r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t>Функция. Область определения и область значений функции. Свойства функций.</w:t>
      </w:r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t>Квадратный трехчлен и его корни. Разложение квадратного трехчлена на множители.</w:t>
      </w:r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t xml:space="preserve">Квадратичная функция и ее график. Функция </w:t>
      </w:r>
      <w:proofErr w:type="gramStart"/>
      <w:r w:rsidRPr="00220730">
        <w:t>у</w:t>
      </w:r>
      <w:proofErr w:type="gramEnd"/>
      <w:r w:rsidRPr="00220730">
        <w:t xml:space="preserve"> = </w:t>
      </w:r>
      <w:proofErr w:type="gramStart"/>
      <w:r w:rsidRPr="00220730">
        <w:t>х</w:t>
      </w:r>
      <w:proofErr w:type="gramEnd"/>
      <w:r w:rsidRPr="00220730">
        <w:t xml:space="preserve">. Корень </w:t>
      </w:r>
      <w:proofErr w:type="spellStart"/>
      <w:r w:rsidRPr="00220730">
        <w:t>п-ой</w:t>
      </w:r>
      <w:proofErr w:type="spellEnd"/>
      <w:r w:rsidRPr="00220730">
        <w:t xml:space="preserve"> степени.</w:t>
      </w:r>
    </w:p>
    <w:p w:rsidR="00475B20" w:rsidRPr="00220730" w:rsidRDefault="00475B20" w:rsidP="00475B20">
      <w:pPr>
        <w:autoSpaceDE w:val="0"/>
        <w:autoSpaceDN w:val="0"/>
        <w:adjustRightInd w:val="0"/>
        <w:rPr>
          <w:b/>
          <w:bCs/>
          <w:i/>
          <w:iCs/>
        </w:rPr>
      </w:pPr>
      <w:r w:rsidRPr="00220730">
        <w:rPr>
          <w:b/>
          <w:bCs/>
          <w:i/>
          <w:iCs/>
        </w:rPr>
        <w:t xml:space="preserve">В результате изучения данной темы </w:t>
      </w:r>
      <w:proofErr w:type="gramStart"/>
      <w:r w:rsidRPr="00220730">
        <w:rPr>
          <w:b/>
          <w:bCs/>
          <w:i/>
          <w:iCs/>
        </w:rPr>
        <w:t>обучающийся</w:t>
      </w:r>
      <w:proofErr w:type="gramEnd"/>
      <w:r w:rsidRPr="00220730">
        <w:rPr>
          <w:b/>
          <w:bCs/>
          <w:i/>
          <w:iCs/>
        </w:rPr>
        <w:t xml:space="preserve"> должен</w:t>
      </w:r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rPr>
          <w:b/>
          <w:bCs/>
          <w:i/>
          <w:iCs/>
        </w:rPr>
        <w:t>знать/понимать</w:t>
      </w:r>
      <w:r w:rsidRPr="00220730">
        <w:t>: определение квадратного трехчлена, формулировку теоремы о</w:t>
      </w:r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t xml:space="preserve">разложении на множители квадратного трехчлена; определение степенной функции </w:t>
      </w:r>
      <w:proofErr w:type="gramStart"/>
      <w:r w:rsidRPr="00220730">
        <w:t>с</w:t>
      </w:r>
      <w:proofErr w:type="gramEnd"/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t xml:space="preserve">натуральным показателем; свойства степенной функции </w:t>
      </w:r>
      <w:proofErr w:type="gramStart"/>
      <w:r w:rsidRPr="00220730">
        <w:t>с</w:t>
      </w:r>
      <w:proofErr w:type="gramEnd"/>
      <w:r w:rsidRPr="00220730">
        <w:t xml:space="preserve"> четным и нечетным</w:t>
      </w:r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t xml:space="preserve">показателем; определение корня </w:t>
      </w:r>
      <w:proofErr w:type="spellStart"/>
      <w:proofErr w:type="gramStart"/>
      <w:r w:rsidRPr="00220730">
        <w:t>п-ой</w:t>
      </w:r>
      <w:proofErr w:type="spellEnd"/>
      <w:proofErr w:type="gramEnd"/>
      <w:r w:rsidRPr="00220730">
        <w:t xml:space="preserve"> степени с рациональным показателем;</w:t>
      </w:r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rPr>
          <w:b/>
          <w:bCs/>
          <w:i/>
          <w:iCs/>
        </w:rPr>
        <w:t xml:space="preserve">уметь: </w:t>
      </w:r>
      <w:r w:rsidRPr="00220730">
        <w:t xml:space="preserve">выделять квадрат двучлена из квадратного трехчлена; раскладывать трехчлен </w:t>
      </w:r>
      <w:proofErr w:type="gramStart"/>
      <w:r w:rsidRPr="00220730">
        <w:t>на</w:t>
      </w:r>
      <w:proofErr w:type="gramEnd"/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t xml:space="preserve">множители, если есть корни; схематически изображать график функции </w:t>
      </w:r>
      <w:proofErr w:type="spellStart"/>
      <w:proofErr w:type="gramStart"/>
      <w:r w:rsidRPr="00220730">
        <w:t>у</w:t>
      </w:r>
      <w:proofErr w:type="gramEnd"/>
      <w:r w:rsidRPr="00220730">
        <w:t>=х</w:t>
      </w:r>
      <w:proofErr w:type="spellEnd"/>
      <w:r w:rsidRPr="00220730">
        <w:t xml:space="preserve"> при</w:t>
      </w:r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t xml:space="preserve">различных </w:t>
      </w:r>
      <w:proofErr w:type="spellStart"/>
      <w:proofErr w:type="gramStart"/>
      <w:r w:rsidRPr="00220730">
        <w:t>п</w:t>
      </w:r>
      <w:proofErr w:type="spellEnd"/>
      <w:proofErr w:type="gramEnd"/>
      <w:r w:rsidRPr="00220730">
        <w:t xml:space="preserve"> и описывать свойства; вычислять значение корня </w:t>
      </w:r>
      <w:proofErr w:type="spellStart"/>
      <w:r w:rsidRPr="00220730">
        <w:t>п-ой</w:t>
      </w:r>
      <w:proofErr w:type="spellEnd"/>
      <w:r w:rsidRPr="00220730">
        <w:t xml:space="preserve"> степени; упрощать</w:t>
      </w:r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t>выражения со степенями.</w:t>
      </w:r>
    </w:p>
    <w:p w:rsidR="00475B20" w:rsidRPr="00220730" w:rsidRDefault="00475B20" w:rsidP="00475B20">
      <w:pPr>
        <w:autoSpaceDE w:val="0"/>
        <w:autoSpaceDN w:val="0"/>
        <w:adjustRightInd w:val="0"/>
        <w:rPr>
          <w:b/>
          <w:bCs/>
          <w:i/>
          <w:iCs/>
        </w:rPr>
      </w:pPr>
      <w:r w:rsidRPr="00220730">
        <w:rPr>
          <w:b/>
          <w:bCs/>
          <w:i/>
          <w:iCs/>
        </w:rPr>
        <w:t>Использовать приобретенные знания и умения в практической деятельности и</w:t>
      </w:r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rPr>
          <w:b/>
          <w:bCs/>
          <w:i/>
          <w:iCs/>
        </w:rPr>
        <w:t xml:space="preserve">повседневной жизни </w:t>
      </w:r>
      <w:r w:rsidRPr="00220730">
        <w:t>для: чтения графиков функций, решения несложных</w:t>
      </w:r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t>алгебраических задач.</w:t>
      </w:r>
    </w:p>
    <w:p w:rsidR="00475B20" w:rsidRPr="00220730" w:rsidRDefault="00475B20" w:rsidP="00475B20">
      <w:pPr>
        <w:rPr>
          <w:b/>
          <w:bCs/>
          <w:i/>
          <w:iCs/>
        </w:rPr>
      </w:pPr>
      <w:r w:rsidRPr="00220730">
        <w:rPr>
          <w:b/>
          <w:bCs/>
          <w:i/>
          <w:iCs/>
        </w:rPr>
        <w:t>Уровень обязательной подготовки выпускника</w:t>
      </w:r>
    </w:p>
    <w:p w:rsidR="00475B20" w:rsidRDefault="00475B20" w:rsidP="00475B20">
      <w:pPr>
        <w:rPr>
          <w:b/>
          <w:bCs/>
          <w:i/>
          <w:iCs/>
          <w:sz w:val="28"/>
          <w:szCs w:val="28"/>
        </w:rPr>
      </w:pPr>
    </w:p>
    <w:p w:rsidR="00475B20" w:rsidRPr="00220730" w:rsidRDefault="00475B20" w:rsidP="00475B20">
      <w:pPr>
        <w:rPr>
          <w:noProof/>
        </w:rPr>
      </w:pPr>
      <w:r>
        <w:rPr>
          <w:noProof/>
        </w:rPr>
        <w:t xml:space="preserve">    </w:t>
      </w:r>
      <w:r w:rsidRPr="00220730">
        <w:rPr>
          <w:noProof/>
          <w:position w:val="-50"/>
        </w:rPr>
        <w:object w:dxaOrig="6420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9pt;height:67.05pt" o:ole="">
            <v:imagedata r:id="rId6" o:title=""/>
          </v:shape>
          <o:OLEObject Type="Embed" ProgID="Equation.DSMT4" ShapeID="_x0000_i1025" DrawAspect="Content" ObjectID="_1448533413" r:id="rId7"/>
        </w:object>
      </w:r>
      <w:r w:rsidRPr="00220730">
        <w:rPr>
          <w:noProof/>
        </w:rPr>
        <w:t xml:space="preserve"> </w:t>
      </w:r>
    </w:p>
    <w:p w:rsidR="00475B20" w:rsidRDefault="00475B20" w:rsidP="00475B20">
      <w:pPr>
        <w:ind w:left="235"/>
        <w:rPr>
          <w:noProof/>
        </w:rPr>
      </w:pPr>
    </w:p>
    <w:p w:rsidR="00475B20" w:rsidRDefault="00475B20" w:rsidP="00475B20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Уровень возможной подготовки выпускника</w:t>
      </w:r>
    </w:p>
    <w:p w:rsidR="00475B20" w:rsidRDefault="00475B20" w:rsidP="00475B20"/>
    <w:p w:rsidR="00475B20" w:rsidRDefault="00475B20" w:rsidP="00475B20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  <w:r>
        <w:rPr>
          <w:noProof/>
        </w:rPr>
        <w:t xml:space="preserve">    </w:t>
      </w:r>
      <w:r w:rsidRPr="009E7ACD">
        <w:rPr>
          <w:noProof/>
          <w:position w:val="-142"/>
        </w:rPr>
        <w:object w:dxaOrig="7720" w:dyaOrig="2960">
          <v:shape id="_x0000_i1026" type="#_x0000_t75" style="width:454.35pt;height:173.8pt" o:ole="">
            <v:imagedata r:id="rId8" o:title=""/>
          </v:shape>
          <o:OLEObject Type="Embed" ProgID="Equation.DSMT4" ShapeID="_x0000_i1026" DrawAspect="Content" ObjectID="_1448533414" r:id="rId9"/>
        </w:object>
      </w:r>
    </w:p>
    <w:p w:rsidR="00475B20" w:rsidRPr="000954AB" w:rsidRDefault="00475B20" w:rsidP="00475B20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  <w:r w:rsidRPr="000954AB">
        <w:rPr>
          <w:rFonts w:ascii="TimesNewRomanPS-BoldMT" w:hAnsi="TimesNewRomanPS-BoldMT" w:cs="TimesNewRomanPS-BoldMT"/>
          <w:b/>
          <w:bCs/>
        </w:rPr>
        <w:t>Уравнения и не</w:t>
      </w:r>
      <w:r>
        <w:rPr>
          <w:rFonts w:ascii="TimesNewRomanPS-BoldMT" w:hAnsi="TimesNewRomanPS-BoldMT" w:cs="TimesNewRomanPS-BoldMT"/>
          <w:b/>
          <w:bCs/>
        </w:rPr>
        <w:t>равенства с одной переменной (14</w:t>
      </w:r>
      <w:r w:rsidRPr="000954AB">
        <w:rPr>
          <w:rFonts w:ascii="TimesNewRomanPS-BoldMT" w:hAnsi="TimesNewRomanPS-BoldMT" w:cs="TimesNewRomanPS-BoldMT"/>
          <w:b/>
          <w:bCs/>
        </w:rPr>
        <w:t xml:space="preserve"> ч)</w:t>
      </w:r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t>Целое уравнение и его корни. Дробные рациональные уравнения. Решение неравенств</w:t>
      </w:r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t>второй степени с одной переменной Решение неравенств методом интервалов.</w:t>
      </w:r>
    </w:p>
    <w:p w:rsidR="00475B20" w:rsidRPr="00220730" w:rsidRDefault="00475B20" w:rsidP="00475B20">
      <w:pPr>
        <w:tabs>
          <w:tab w:val="left" w:pos="2694"/>
        </w:tabs>
        <w:autoSpaceDE w:val="0"/>
        <w:autoSpaceDN w:val="0"/>
        <w:adjustRightInd w:val="0"/>
        <w:rPr>
          <w:b/>
          <w:bCs/>
          <w:i/>
          <w:iCs/>
        </w:rPr>
      </w:pPr>
      <w:r w:rsidRPr="00220730">
        <w:rPr>
          <w:b/>
          <w:bCs/>
          <w:i/>
          <w:iCs/>
        </w:rPr>
        <w:t xml:space="preserve">В результате изучения данной темы </w:t>
      </w:r>
      <w:proofErr w:type="gramStart"/>
      <w:r w:rsidRPr="00220730">
        <w:rPr>
          <w:b/>
          <w:bCs/>
          <w:i/>
          <w:iCs/>
        </w:rPr>
        <w:t>обучающийся</w:t>
      </w:r>
      <w:proofErr w:type="gramEnd"/>
      <w:r w:rsidRPr="00220730">
        <w:rPr>
          <w:b/>
          <w:bCs/>
          <w:i/>
          <w:iCs/>
        </w:rPr>
        <w:t xml:space="preserve"> должен</w:t>
      </w:r>
    </w:p>
    <w:p w:rsidR="00475B20" w:rsidRPr="00220730" w:rsidRDefault="00475B20" w:rsidP="00475B20">
      <w:pPr>
        <w:tabs>
          <w:tab w:val="left" w:pos="2694"/>
        </w:tabs>
        <w:autoSpaceDE w:val="0"/>
        <w:autoSpaceDN w:val="0"/>
        <w:adjustRightInd w:val="0"/>
      </w:pPr>
      <w:r w:rsidRPr="00220730">
        <w:rPr>
          <w:b/>
          <w:bCs/>
          <w:i/>
          <w:iCs/>
        </w:rPr>
        <w:t>знать/понимать</w:t>
      </w:r>
      <w:r w:rsidRPr="00220730">
        <w:rPr>
          <w:b/>
        </w:rPr>
        <w:t>:</w:t>
      </w:r>
      <w:r w:rsidRPr="00220730">
        <w:t xml:space="preserve"> понятия целого рационального уравнения; способы разложения</w:t>
      </w:r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t>многочлена на множители; определение биквадратного, дробно-рационального</w:t>
      </w:r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t>уравнений; алгоритм решения дробно-рациональных уравнений; определение</w:t>
      </w:r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t>неравенства 2-ой степени с одной переменной; графический способ решения неравенств</w:t>
      </w:r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t>(алгоритм); метод интервалов;</w:t>
      </w:r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rPr>
          <w:b/>
          <w:bCs/>
          <w:i/>
          <w:iCs/>
        </w:rPr>
        <w:t>уметь</w:t>
      </w:r>
      <w:r w:rsidRPr="00220730">
        <w:t>: определять виды уравнений; владеть различными способами разложения</w:t>
      </w:r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t xml:space="preserve">многочлена на множители; применять алгоритм решения </w:t>
      </w:r>
      <w:proofErr w:type="gramStart"/>
      <w:r w:rsidRPr="00220730">
        <w:t>дробно-рациональных</w:t>
      </w:r>
      <w:proofErr w:type="gramEnd"/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t>уравнений для их решения; определять неравенства 2-ой степени с одной переменной;</w:t>
      </w:r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t>применять графический способ для их решения; применять метод интервалов.</w:t>
      </w:r>
    </w:p>
    <w:p w:rsidR="00475B20" w:rsidRPr="00220730" w:rsidRDefault="00475B20" w:rsidP="00475B20">
      <w:pPr>
        <w:autoSpaceDE w:val="0"/>
        <w:autoSpaceDN w:val="0"/>
        <w:adjustRightInd w:val="0"/>
        <w:rPr>
          <w:b/>
          <w:bCs/>
          <w:i/>
          <w:iCs/>
        </w:rPr>
      </w:pPr>
      <w:r w:rsidRPr="00220730">
        <w:rPr>
          <w:b/>
          <w:bCs/>
          <w:i/>
          <w:iCs/>
        </w:rPr>
        <w:t>Использовать приобретенные знания и умения в практической деятельности и</w:t>
      </w:r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rPr>
          <w:b/>
          <w:bCs/>
          <w:i/>
          <w:iCs/>
        </w:rPr>
        <w:t xml:space="preserve">повседневной жизни </w:t>
      </w:r>
      <w:r w:rsidRPr="00220730">
        <w:t>для: решения целых рациональных, биквадратных, дробно-</w:t>
      </w:r>
    </w:p>
    <w:p w:rsidR="00475B20" w:rsidRPr="00220730" w:rsidRDefault="00475B20" w:rsidP="00475B20">
      <w:pPr>
        <w:autoSpaceDE w:val="0"/>
        <w:autoSpaceDN w:val="0"/>
        <w:adjustRightInd w:val="0"/>
      </w:pPr>
      <w:r w:rsidRPr="00220730">
        <w:t>рациональных уравнений.</w:t>
      </w:r>
    </w:p>
    <w:p w:rsidR="00475B20" w:rsidRPr="00220730" w:rsidRDefault="00475B20" w:rsidP="00475B20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Уровень обязательной подготовки выпускника</w:t>
      </w:r>
    </w:p>
    <w:p w:rsidR="00475B20" w:rsidRDefault="00475B20" w:rsidP="00475B20">
      <w:r w:rsidRPr="00D95965">
        <w:rPr>
          <w:position w:val="-50"/>
        </w:rPr>
        <w:object w:dxaOrig="4280" w:dyaOrig="1400">
          <v:shape id="_x0000_i1027" type="#_x0000_t75" style="width:252.4pt;height:81.95pt" o:ole="">
            <v:imagedata r:id="rId10" o:title=""/>
          </v:shape>
          <o:OLEObject Type="Embed" ProgID="Equation.DSMT4" ShapeID="_x0000_i1027" DrawAspect="Content" ObjectID="_1448533415" r:id="rId11"/>
        </w:object>
      </w:r>
      <w:r>
        <w:t> </w:t>
      </w:r>
    </w:p>
    <w:p w:rsidR="00475B20" w:rsidRDefault="00475B20" w:rsidP="00475B20">
      <w:pPr>
        <w:rPr>
          <w:b/>
          <w:bCs/>
          <w:i/>
          <w:iCs/>
          <w:sz w:val="28"/>
          <w:szCs w:val="28"/>
        </w:rPr>
      </w:pPr>
    </w:p>
    <w:p w:rsidR="00475B20" w:rsidRDefault="00475B20" w:rsidP="00475B20">
      <w:r>
        <w:rPr>
          <w:b/>
          <w:bCs/>
          <w:i/>
          <w:iCs/>
          <w:sz w:val="28"/>
          <w:szCs w:val="28"/>
        </w:rPr>
        <w:t>Уровень возможной подготовки выпускника</w:t>
      </w:r>
    </w:p>
    <w:p w:rsidR="00475B20" w:rsidRDefault="00475B20" w:rsidP="00475B20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  <w:r w:rsidRPr="00D95965">
        <w:rPr>
          <w:position w:val="-128"/>
        </w:rPr>
        <w:object w:dxaOrig="8120" w:dyaOrig="2680">
          <v:shape id="_x0000_i1028" type="#_x0000_t75" style="width:477.5pt;height:157.25pt" o:ole="">
            <v:imagedata r:id="rId12" o:title=""/>
          </v:shape>
          <o:OLEObject Type="Embed" ProgID="Equation.DSMT4" ShapeID="_x0000_i1028" DrawAspect="Content" ObjectID="_1448533416" r:id="rId13"/>
        </w:object>
      </w:r>
      <w:r>
        <w:t> </w:t>
      </w:r>
    </w:p>
    <w:p w:rsidR="00475B20" w:rsidRPr="000954AB" w:rsidRDefault="00475B20" w:rsidP="00475B20">
      <w:pPr>
        <w:autoSpaceDE w:val="0"/>
        <w:autoSpaceDN w:val="0"/>
        <w:adjustRightInd w:val="0"/>
        <w:jc w:val="both"/>
        <w:rPr>
          <w:b/>
          <w:bCs/>
        </w:rPr>
      </w:pPr>
      <w:r w:rsidRPr="000954AB">
        <w:rPr>
          <w:b/>
          <w:bCs/>
        </w:rPr>
        <w:t>Уравнения и неравенства с двумя переменными (</w:t>
      </w:r>
      <w:r>
        <w:rPr>
          <w:b/>
          <w:bCs/>
        </w:rPr>
        <w:t>17</w:t>
      </w:r>
      <w:r w:rsidRPr="000954AB">
        <w:rPr>
          <w:b/>
          <w:bCs/>
        </w:rPr>
        <w:t>ч)</w:t>
      </w:r>
    </w:p>
    <w:p w:rsidR="00475B20" w:rsidRPr="00220730" w:rsidRDefault="00475B20" w:rsidP="00475B20">
      <w:pPr>
        <w:autoSpaceDE w:val="0"/>
        <w:autoSpaceDN w:val="0"/>
        <w:adjustRightInd w:val="0"/>
        <w:jc w:val="both"/>
      </w:pPr>
      <w:r w:rsidRPr="00220730">
        <w:t>Уравнения с двумя переменными и его график. Графический способ решения систем</w:t>
      </w:r>
      <w:r>
        <w:t xml:space="preserve"> </w:t>
      </w:r>
      <w:r w:rsidRPr="00220730">
        <w:t>уравнений. Решение систем уравнений второй степени. Решение задач с помощью систем</w:t>
      </w:r>
      <w:r>
        <w:t xml:space="preserve"> </w:t>
      </w:r>
      <w:r w:rsidRPr="00220730">
        <w:t>уравнений второй степени. Неравенства с двумя переменными. Системы неравен</w:t>
      </w:r>
      <w:proofErr w:type="gramStart"/>
      <w:r w:rsidRPr="00220730">
        <w:t>ств с</w:t>
      </w:r>
      <w:r>
        <w:t xml:space="preserve"> </w:t>
      </w:r>
      <w:r w:rsidRPr="00220730">
        <w:t>дв</w:t>
      </w:r>
      <w:proofErr w:type="gramEnd"/>
      <w:r w:rsidRPr="00220730">
        <w:t>умя переменными.</w:t>
      </w:r>
    </w:p>
    <w:p w:rsidR="00475B20" w:rsidRPr="00220730" w:rsidRDefault="00475B20" w:rsidP="00475B20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220730">
        <w:rPr>
          <w:b/>
          <w:bCs/>
          <w:i/>
          <w:iCs/>
        </w:rPr>
        <w:t xml:space="preserve">В результате изучения данной темы </w:t>
      </w:r>
      <w:proofErr w:type="gramStart"/>
      <w:r w:rsidRPr="00220730">
        <w:rPr>
          <w:b/>
          <w:bCs/>
          <w:i/>
          <w:iCs/>
        </w:rPr>
        <w:t>обучающийся</w:t>
      </w:r>
      <w:proofErr w:type="gramEnd"/>
      <w:r w:rsidRPr="00220730">
        <w:rPr>
          <w:b/>
          <w:bCs/>
          <w:i/>
          <w:iCs/>
        </w:rPr>
        <w:t xml:space="preserve"> должен</w:t>
      </w:r>
    </w:p>
    <w:p w:rsidR="00475B20" w:rsidRPr="00220730" w:rsidRDefault="00475B20" w:rsidP="00475B20">
      <w:pPr>
        <w:autoSpaceDE w:val="0"/>
        <w:autoSpaceDN w:val="0"/>
        <w:adjustRightInd w:val="0"/>
        <w:jc w:val="both"/>
      </w:pPr>
      <w:r w:rsidRPr="00220730">
        <w:rPr>
          <w:b/>
          <w:bCs/>
          <w:i/>
          <w:iCs/>
        </w:rPr>
        <w:lastRenderedPageBreak/>
        <w:t>знать/понимать</w:t>
      </w:r>
      <w:r w:rsidRPr="00220730">
        <w:t>: определение решения уравнения с двумя переменными; определение</w:t>
      </w:r>
      <w:r>
        <w:t xml:space="preserve"> </w:t>
      </w:r>
      <w:r w:rsidRPr="00220730">
        <w:t>графика уравнения с двумя переменными; что значит решить систему уравнений второй</w:t>
      </w:r>
      <w:r>
        <w:t xml:space="preserve"> </w:t>
      </w:r>
      <w:r w:rsidRPr="00220730">
        <w:t>степени, (алгоритм решения); определение решения неравен</w:t>
      </w:r>
      <w:proofErr w:type="gramStart"/>
      <w:r w:rsidRPr="00220730">
        <w:t>ств с дв</w:t>
      </w:r>
      <w:proofErr w:type="gramEnd"/>
      <w:r w:rsidRPr="00220730">
        <w:t>умя переменными;</w:t>
      </w:r>
    </w:p>
    <w:p w:rsidR="00475B20" w:rsidRPr="00220730" w:rsidRDefault="00475B20" w:rsidP="00475B20">
      <w:pPr>
        <w:autoSpaceDE w:val="0"/>
        <w:autoSpaceDN w:val="0"/>
        <w:adjustRightInd w:val="0"/>
        <w:jc w:val="both"/>
      </w:pPr>
      <w:r w:rsidRPr="00220730">
        <w:t>решение системы неравенства с двумя переменными;</w:t>
      </w:r>
    </w:p>
    <w:p w:rsidR="00475B20" w:rsidRPr="00220730" w:rsidRDefault="00475B20" w:rsidP="00475B20">
      <w:pPr>
        <w:autoSpaceDE w:val="0"/>
        <w:autoSpaceDN w:val="0"/>
        <w:adjustRightInd w:val="0"/>
        <w:jc w:val="both"/>
      </w:pPr>
      <w:r w:rsidRPr="00220730">
        <w:rPr>
          <w:b/>
          <w:bCs/>
          <w:iCs/>
        </w:rPr>
        <w:t>уметь:</w:t>
      </w:r>
      <w:r w:rsidRPr="00220730">
        <w:rPr>
          <w:b/>
          <w:bCs/>
          <w:i/>
          <w:iCs/>
        </w:rPr>
        <w:t xml:space="preserve"> </w:t>
      </w:r>
      <w:r w:rsidRPr="00220730">
        <w:t>графически решать системы уравнений; применять способ подстановки; решать</w:t>
      </w:r>
    </w:p>
    <w:p w:rsidR="00475B20" w:rsidRPr="00220730" w:rsidRDefault="00475B20" w:rsidP="00475B20">
      <w:pPr>
        <w:autoSpaceDE w:val="0"/>
        <w:autoSpaceDN w:val="0"/>
        <w:adjustRightInd w:val="0"/>
        <w:jc w:val="both"/>
      </w:pPr>
      <w:r w:rsidRPr="00220730">
        <w:t>задачи с помощью систем уравнений второй степени; графически иллюстрировать</w:t>
      </w:r>
    </w:p>
    <w:p w:rsidR="00475B20" w:rsidRPr="00220730" w:rsidRDefault="00475B20" w:rsidP="00475B20">
      <w:pPr>
        <w:autoSpaceDE w:val="0"/>
        <w:autoSpaceDN w:val="0"/>
        <w:adjustRightInd w:val="0"/>
        <w:jc w:val="both"/>
      </w:pPr>
      <w:r w:rsidRPr="00220730">
        <w:t>множества решений некоторых систем неравен</w:t>
      </w:r>
      <w:proofErr w:type="gramStart"/>
      <w:r w:rsidRPr="00220730">
        <w:t>ств с дв</w:t>
      </w:r>
      <w:proofErr w:type="gramEnd"/>
      <w:r w:rsidRPr="00220730">
        <w:t>умя переменными и их систем.</w:t>
      </w:r>
    </w:p>
    <w:p w:rsidR="00475B20" w:rsidRPr="00220730" w:rsidRDefault="00475B20" w:rsidP="00475B20">
      <w:pPr>
        <w:autoSpaceDE w:val="0"/>
        <w:autoSpaceDN w:val="0"/>
        <w:adjustRightInd w:val="0"/>
        <w:jc w:val="both"/>
        <w:rPr>
          <w:b/>
          <w:bCs/>
          <w:iCs/>
        </w:rPr>
      </w:pPr>
      <w:r w:rsidRPr="00220730">
        <w:rPr>
          <w:b/>
          <w:bCs/>
          <w:iCs/>
        </w:rPr>
        <w:t>Использовать приобретенные знания и умения в практической деятельности и</w:t>
      </w:r>
    </w:p>
    <w:p w:rsidR="00475B20" w:rsidRPr="00220730" w:rsidRDefault="00475B20" w:rsidP="00475B20">
      <w:pPr>
        <w:autoSpaceDE w:val="0"/>
        <w:autoSpaceDN w:val="0"/>
        <w:adjustRightInd w:val="0"/>
        <w:jc w:val="both"/>
      </w:pPr>
      <w:r w:rsidRPr="00220730">
        <w:rPr>
          <w:b/>
          <w:bCs/>
          <w:iCs/>
        </w:rPr>
        <w:t>повседневной жизни</w:t>
      </w:r>
      <w:r w:rsidRPr="00220730">
        <w:rPr>
          <w:b/>
          <w:bCs/>
          <w:i/>
          <w:iCs/>
        </w:rPr>
        <w:t xml:space="preserve"> </w:t>
      </w:r>
      <w:r w:rsidRPr="00220730">
        <w:t xml:space="preserve">для: решения уравнений, систем уравнений и систем неравенств </w:t>
      </w:r>
      <w:proofErr w:type="gramStart"/>
      <w:r w:rsidRPr="00220730">
        <w:t>с</w:t>
      </w:r>
      <w:proofErr w:type="gramEnd"/>
    </w:p>
    <w:p w:rsidR="00475B20" w:rsidRDefault="00475B20" w:rsidP="00475B20">
      <w:pPr>
        <w:autoSpaceDE w:val="0"/>
        <w:autoSpaceDN w:val="0"/>
        <w:adjustRightInd w:val="0"/>
        <w:jc w:val="both"/>
      </w:pPr>
      <w:r w:rsidRPr="00220730">
        <w:t>двумя переменными.</w:t>
      </w:r>
    </w:p>
    <w:p w:rsidR="00475B20" w:rsidRPr="00220730" w:rsidRDefault="00475B20" w:rsidP="00475B20">
      <w:pPr>
        <w:rPr>
          <w:b/>
          <w:bCs/>
          <w:i/>
          <w:iCs/>
        </w:rPr>
      </w:pPr>
      <w:r w:rsidRPr="00220730">
        <w:rPr>
          <w:b/>
          <w:bCs/>
          <w:i/>
          <w:iCs/>
        </w:rPr>
        <w:t>Уровень обязательной подготовки выпускника</w:t>
      </w:r>
    </w:p>
    <w:p w:rsidR="00475B20" w:rsidRPr="00220730" w:rsidRDefault="00475B20" w:rsidP="00475B20"/>
    <w:p w:rsidR="00591598" w:rsidRDefault="00475B20" w:rsidP="00475B20">
      <w:pPr>
        <w:widowControl w:val="0"/>
        <w:spacing w:before="120"/>
        <w:jc w:val="center"/>
        <w:rPr>
          <w:b/>
          <w:sz w:val="28"/>
          <w:szCs w:val="28"/>
        </w:rPr>
      </w:pPr>
      <w:r w:rsidRPr="00220730">
        <w:rPr>
          <w:position w:val="-86"/>
        </w:rPr>
        <w:object w:dxaOrig="8440" w:dyaOrig="1840">
          <v:shape id="_x0000_i1029" type="#_x0000_t75" style="width:497.4pt;height:108.4pt" o:ole="">
            <v:imagedata r:id="rId14" o:title=""/>
          </v:shape>
          <o:OLEObject Type="Embed" ProgID="Equation.DSMT4" ShapeID="_x0000_i1029" DrawAspect="Content" ObjectID="_1448533417" r:id="rId15"/>
        </w:object>
      </w:r>
      <w:r w:rsidRPr="00220730">
        <w:t> </w:t>
      </w:r>
    </w:p>
    <w:p w:rsidR="00137EE3" w:rsidRPr="00220730" w:rsidRDefault="00137EE3" w:rsidP="00137EE3">
      <w:r w:rsidRPr="00220730">
        <w:rPr>
          <w:b/>
          <w:bCs/>
          <w:i/>
          <w:iCs/>
        </w:rPr>
        <w:t>Уровень возможной подготовки выпускника</w:t>
      </w:r>
    </w:p>
    <w:p w:rsidR="00137EE3" w:rsidRPr="00220730" w:rsidRDefault="00137EE3" w:rsidP="00137EE3">
      <w:pPr>
        <w:autoSpaceDE w:val="0"/>
        <w:autoSpaceDN w:val="0"/>
        <w:adjustRightInd w:val="0"/>
      </w:pPr>
      <w:r w:rsidRPr="00220730">
        <w:rPr>
          <w:position w:val="-160"/>
        </w:rPr>
        <w:object w:dxaOrig="7940" w:dyaOrig="3320">
          <v:shape id="_x0000_i1030" type="#_x0000_t75" style="width:468.4pt;height:195.3pt" o:ole="">
            <v:imagedata r:id="rId16" o:title=""/>
          </v:shape>
          <o:OLEObject Type="Embed" ProgID="Equation.DSMT4" ShapeID="_x0000_i1030" DrawAspect="Content" ObjectID="_1448533418" r:id="rId17"/>
        </w:object>
      </w:r>
      <w:r>
        <w:t> </w:t>
      </w:r>
    </w:p>
    <w:p w:rsidR="00137EE3" w:rsidRDefault="00137EE3" w:rsidP="00137EE3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8"/>
          <w:szCs w:val="28"/>
        </w:rPr>
      </w:pPr>
      <w:r>
        <w:rPr>
          <w:rFonts w:ascii="TimesNewRomanPSMT" w:hAnsi="TimesNewRomanPSMT" w:cs="TimesNewRomanPSMT"/>
          <w:b/>
          <w:bCs/>
          <w:sz w:val="28"/>
          <w:szCs w:val="28"/>
        </w:rPr>
        <w:t xml:space="preserve">Арифметическая и геометрическая прогрессии </w:t>
      </w:r>
      <w:r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(15 </w:t>
      </w:r>
      <w:r>
        <w:rPr>
          <w:rFonts w:ascii="TimesNewRomanPSMT" w:hAnsi="TimesNewRomanPSMT" w:cs="TimesNewRomanPSMT"/>
          <w:b/>
          <w:bCs/>
          <w:sz w:val="28"/>
          <w:szCs w:val="28"/>
        </w:rPr>
        <w:t>ч</w:t>
      </w:r>
      <w:r>
        <w:rPr>
          <w:rFonts w:ascii="TimesNewRomanPS-BoldMT" w:hAnsi="TimesNewRomanPS-BoldMT" w:cs="TimesNewRomanPS-BoldMT"/>
          <w:b/>
          <w:bCs/>
          <w:sz w:val="28"/>
          <w:szCs w:val="28"/>
        </w:rPr>
        <w:t>)</w:t>
      </w:r>
    </w:p>
    <w:p w:rsidR="00137EE3" w:rsidRDefault="00137EE3" w:rsidP="00137EE3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Последовательности. Определение арифметической прогрессии. Формула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п-го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члена</w:t>
      </w:r>
    </w:p>
    <w:p w:rsidR="00137EE3" w:rsidRDefault="00137EE3" w:rsidP="00137EE3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арифметической прогрессии. Определение геометрической прогрессии. Формула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п-го</w:t>
      </w:r>
      <w:proofErr w:type="spellEnd"/>
    </w:p>
    <w:p w:rsidR="00137EE3" w:rsidRDefault="00137EE3" w:rsidP="00137EE3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члена геометрической прогрессии. Формула суммы первых </w:t>
      </w:r>
      <w:proofErr w:type="spellStart"/>
      <w:proofErr w:type="gramStart"/>
      <w:r>
        <w:rPr>
          <w:rFonts w:ascii="TimesNewRomanPSMT" w:hAnsi="TimesNewRomanPSMT" w:cs="TimesNewRomanPSMT"/>
          <w:sz w:val="28"/>
          <w:szCs w:val="28"/>
        </w:rPr>
        <w:t>п</w:t>
      </w:r>
      <w:proofErr w:type="spellEnd"/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членов геометрической</w:t>
      </w:r>
    </w:p>
    <w:p w:rsidR="00137EE3" w:rsidRDefault="00137EE3" w:rsidP="00137EE3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прогрессии. </w:t>
      </w:r>
    </w:p>
    <w:p w:rsidR="00137EE3" w:rsidRDefault="00137EE3" w:rsidP="00137EE3">
      <w:pPr>
        <w:autoSpaceDE w:val="0"/>
        <w:autoSpaceDN w:val="0"/>
        <w:adjustRightInd w:val="0"/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 xml:space="preserve">В результате изучения данной темы </w:t>
      </w:r>
      <w:proofErr w:type="gramStart"/>
      <w:r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обучающийся</w:t>
      </w:r>
      <w:proofErr w:type="gramEnd"/>
      <w:r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 xml:space="preserve"> должен</w:t>
      </w:r>
    </w:p>
    <w:p w:rsidR="00137EE3" w:rsidRDefault="00137EE3" w:rsidP="00137EE3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sz w:val="28"/>
          <w:szCs w:val="28"/>
        </w:rPr>
        <w:t>знать/понимать</w:t>
      </w:r>
      <w:r>
        <w:rPr>
          <w:rFonts w:ascii="TimesNewRomanPSMT" w:hAnsi="TimesNewRomanPSMT" w:cs="TimesNewRomanPSMT"/>
          <w:sz w:val="28"/>
          <w:szCs w:val="28"/>
        </w:rPr>
        <w:t>: понятие последовательности; смысл понятия «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п-й</w:t>
      </w:r>
      <w:proofErr w:type="spellEnd"/>
      <w:r>
        <w:rPr>
          <w:rFonts w:ascii="TimesNewRomanPSMT" w:hAnsi="TimesNewRomanPSMT" w:cs="TimesNewRomanPSMT"/>
          <w:sz w:val="28"/>
          <w:szCs w:val="28"/>
        </w:rPr>
        <w:t>» член</w:t>
      </w:r>
    </w:p>
    <w:p w:rsidR="00137EE3" w:rsidRDefault="00137EE3" w:rsidP="00137EE3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последовательности; определение арифметической и геометрической прогрессий;</w:t>
      </w:r>
    </w:p>
    <w:p w:rsidR="00137EE3" w:rsidRDefault="00137EE3" w:rsidP="00137EE3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определение разности арифметической прогрессии и знаменателя геометрической</w:t>
      </w:r>
    </w:p>
    <w:p w:rsidR="00137EE3" w:rsidRDefault="00137EE3" w:rsidP="00137EE3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прогрессий; формулы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п-го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члена и суммы </w:t>
      </w:r>
      <w:proofErr w:type="spellStart"/>
      <w:proofErr w:type="gramStart"/>
      <w:r>
        <w:rPr>
          <w:rFonts w:ascii="TimesNewRomanPSMT" w:hAnsi="TimesNewRomanPSMT" w:cs="TimesNewRomanPSMT"/>
          <w:sz w:val="28"/>
          <w:szCs w:val="28"/>
        </w:rPr>
        <w:t>п</w:t>
      </w:r>
      <w:proofErr w:type="spellEnd"/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– членов арифметической и геометрической</w:t>
      </w:r>
    </w:p>
    <w:p w:rsidR="00137EE3" w:rsidRDefault="00137EE3" w:rsidP="00137EE3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прогрессий; характеристика свойства арифметической и геометрической прогрессий;</w:t>
      </w:r>
    </w:p>
    <w:p w:rsidR="00137EE3" w:rsidRDefault="00137EE3" w:rsidP="00137EE3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  <w:r w:rsidRPr="000954AB">
        <w:rPr>
          <w:rFonts w:ascii="TimesNewRomanPS-BoldItalicMT" w:hAnsi="TimesNewRomanPS-BoldItalicMT" w:cs="TimesNewRomanPS-BoldItalicMT"/>
          <w:b/>
          <w:bCs/>
          <w:iCs/>
        </w:rPr>
        <w:t>уметь</w:t>
      </w:r>
      <w:r w:rsidRPr="000954AB">
        <w:rPr>
          <w:rFonts w:ascii="TimesNewRomanPS-ItalicMT" w:hAnsi="TimesNewRomanPS-ItalicMT" w:cs="TimesNewRomanPS-ItalicMT"/>
          <w:iCs/>
        </w:rPr>
        <w:t xml:space="preserve">: </w:t>
      </w:r>
      <w:r>
        <w:rPr>
          <w:rFonts w:ascii="TimesNewRomanPSMT" w:hAnsi="TimesNewRomanPSMT" w:cs="TimesNewRomanPSMT"/>
          <w:sz w:val="28"/>
          <w:szCs w:val="28"/>
        </w:rPr>
        <w:t xml:space="preserve">использовать индексное обозначение; применять формулы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п-го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члена и суммы </w:t>
      </w:r>
      <w:proofErr w:type="spellStart"/>
      <w:proofErr w:type="gramStart"/>
      <w:r>
        <w:rPr>
          <w:rFonts w:ascii="TimesNewRomanPSMT" w:hAnsi="TimesNewRomanPSMT" w:cs="TimesNewRomanPSMT"/>
          <w:sz w:val="28"/>
          <w:szCs w:val="28"/>
        </w:rPr>
        <w:t>п</w:t>
      </w:r>
      <w:proofErr w:type="spellEnd"/>
      <w:proofErr w:type="gramEnd"/>
      <w:r>
        <w:rPr>
          <w:rFonts w:ascii="TimesNewRomanPSMT" w:hAnsi="TimesNewRomanPSMT" w:cs="TimesNewRomanPSMT"/>
          <w:sz w:val="28"/>
          <w:szCs w:val="28"/>
        </w:rPr>
        <w:t>-</w:t>
      </w:r>
    </w:p>
    <w:p w:rsidR="00137EE3" w:rsidRDefault="00137EE3" w:rsidP="00137EE3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членов арифметической и геометрической прогрессий для выполнения упражнений.</w:t>
      </w:r>
    </w:p>
    <w:p w:rsidR="00137EE3" w:rsidRPr="000954AB" w:rsidRDefault="00137EE3" w:rsidP="00137EE3">
      <w:pPr>
        <w:autoSpaceDE w:val="0"/>
        <w:autoSpaceDN w:val="0"/>
        <w:adjustRightInd w:val="0"/>
        <w:rPr>
          <w:rFonts w:ascii="TimesNewRomanPS-BoldItalicMT" w:hAnsi="TimesNewRomanPS-BoldItalicMT" w:cs="TimesNewRomanPS-BoldItalicMT"/>
          <w:b/>
          <w:bCs/>
          <w:iCs/>
        </w:rPr>
      </w:pPr>
      <w:r w:rsidRPr="000954AB">
        <w:rPr>
          <w:rFonts w:ascii="TimesNewRomanPS-BoldItalicMT" w:hAnsi="TimesNewRomanPS-BoldItalicMT" w:cs="TimesNewRomanPS-BoldItalicMT"/>
          <w:b/>
          <w:bCs/>
          <w:iCs/>
        </w:rPr>
        <w:t>Использовать приобретенные знания и умения в практической деятельности и</w:t>
      </w:r>
    </w:p>
    <w:p w:rsidR="00137EE3" w:rsidRDefault="00137EE3" w:rsidP="00137EE3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  <w:r w:rsidRPr="000954AB">
        <w:rPr>
          <w:rFonts w:ascii="TimesNewRomanPS-BoldItalicMT" w:hAnsi="TimesNewRomanPS-BoldItalicMT" w:cs="TimesNewRomanPS-BoldItalicMT"/>
          <w:b/>
          <w:bCs/>
          <w:iCs/>
        </w:rPr>
        <w:t>повседневной жизни</w:t>
      </w:r>
      <w:r>
        <w:rPr>
          <w:rFonts w:ascii="TimesNewRomanPSMT" w:hAnsi="TimesNewRomanPSMT" w:cs="TimesNewRomanPSMT"/>
          <w:sz w:val="28"/>
          <w:szCs w:val="28"/>
        </w:rPr>
        <w:t>: для решения задач.</w:t>
      </w:r>
    </w:p>
    <w:p w:rsidR="00137EE3" w:rsidRDefault="00137EE3" w:rsidP="00137EE3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Уровень обязательной подготовки выпускника</w:t>
      </w:r>
    </w:p>
    <w:p w:rsidR="00137EE3" w:rsidRDefault="00137EE3" w:rsidP="00137EE3">
      <w:r>
        <w:lastRenderedPageBreak/>
        <w:t> </w:t>
      </w:r>
      <w:r w:rsidRPr="00AA08F2">
        <w:rPr>
          <w:position w:val="-162"/>
        </w:rPr>
        <w:object w:dxaOrig="7240" w:dyaOrig="3060">
          <v:shape id="_x0000_i1031" type="#_x0000_t75" style="width:426.2pt;height:179.6pt" o:ole="">
            <v:imagedata r:id="rId18" o:title=""/>
          </v:shape>
          <o:OLEObject Type="Embed" ProgID="Equation.DSMT4" ShapeID="_x0000_i1031" DrawAspect="Content" ObjectID="_1448533419" r:id="rId19"/>
        </w:object>
      </w:r>
    </w:p>
    <w:p w:rsidR="00137EE3" w:rsidRDefault="00137EE3" w:rsidP="00137EE3"/>
    <w:p w:rsidR="00137EE3" w:rsidRDefault="00137EE3" w:rsidP="00137EE3">
      <w:pPr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Уровень возможной подготовки выпускника</w:t>
      </w:r>
    </w:p>
    <w:p w:rsidR="00137EE3" w:rsidRDefault="00137EE3" w:rsidP="00137EE3"/>
    <w:p w:rsidR="00137EE3" w:rsidRDefault="00137EE3" w:rsidP="00137EE3"/>
    <w:p w:rsidR="00137EE3" w:rsidRDefault="00137EE3" w:rsidP="00137EE3">
      <w:pPr>
        <w:tabs>
          <w:tab w:val="left" w:pos="142"/>
        </w:tabs>
      </w:pPr>
      <w:r w:rsidRPr="00AA08F2">
        <w:rPr>
          <w:position w:val="-124"/>
        </w:rPr>
        <w:object w:dxaOrig="6580" w:dyaOrig="2540">
          <v:shape id="_x0000_i1032" type="#_x0000_t75" style="width:420.4pt;height:149.8pt" o:ole="">
            <v:imagedata r:id="rId20" o:title=""/>
          </v:shape>
          <o:OLEObject Type="Embed" ProgID="Equation.DSMT4" ShapeID="_x0000_i1032" DrawAspect="Content" ObjectID="_1448533420" r:id="rId21"/>
        </w:object>
      </w:r>
    </w:p>
    <w:p w:rsidR="00137EE3" w:rsidRDefault="00137EE3" w:rsidP="00137EE3"/>
    <w:p w:rsidR="00137EE3" w:rsidRDefault="00137EE3" w:rsidP="00137EE3">
      <w:pPr>
        <w:autoSpaceDE w:val="0"/>
        <w:autoSpaceDN w:val="0"/>
        <w:adjustRightInd w:val="0"/>
        <w:rPr>
          <w:rFonts w:ascii="TimesNewRomanPSMT" w:hAnsi="TimesNewRomanPSMT" w:cs="TimesNewRomanPSMT"/>
          <w:sz w:val="28"/>
          <w:szCs w:val="28"/>
        </w:rPr>
      </w:pPr>
    </w:p>
    <w:p w:rsidR="00137EE3" w:rsidRPr="003B2AA4" w:rsidRDefault="00137EE3" w:rsidP="00137EE3">
      <w:pPr>
        <w:autoSpaceDE w:val="0"/>
        <w:autoSpaceDN w:val="0"/>
        <w:adjustRightInd w:val="0"/>
        <w:rPr>
          <w:b/>
          <w:bCs/>
        </w:rPr>
      </w:pPr>
      <w:r w:rsidRPr="003B2AA4">
        <w:rPr>
          <w:b/>
          <w:bCs/>
        </w:rPr>
        <w:t>Элементы комбин</w:t>
      </w:r>
      <w:r>
        <w:rPr>
          <w:b/>
          <w:bCs/>
        </w:rPr>
        <w:t>аторики и теории вероятности (13</w:t>
      </w:r>
      <w:r w:rsidRPr="003B2AA4">
        <w:rPr>
          <w:b/>
          <w:bCs/>
        </w:rPr>
        <w:t xml:space="preserve"> ч)</w:t>
      </w:r>
    </w:p>
    <w:p w:rsidR="00137EE3" w:rsidRPr="003B2AA4" w:rsidRDefault="00137EE3" w:rsidP="00137EE3">
      <w:pPr>
        <w:autoSpaceDE w:val="0"/>
        <w:autoSpaceDN w:val="0"/>
        <w:adjustRightInd w:val="0"/>
      </w:pPr>
      <w:r w:rsidRPr="003B2AA4">
        <w:t>Примеры комбинаторных задач. Перестановки. Размещения. Сочетания.</w:t>
      </w:r>
    </w:p>
    <w:p w:rsidR="00137EE3" w:rsidRPr="003B2AA4" w:rsidRDefault="00137EE3" w:rsidP="00137EE3">
      <w:pPr>
        <w:autoSpaceDE w:val="0"/>
        <w:autoSpaceDN w:val="0"/>
        <w:adjustRightInd w:val="0"/>
      </w:pPr>
      <w:r w:rsidRPr="003B2AA4">
        <w:t>Относительная частота случайного события. Вероятность равновозможных событий.</w:t>
      </w:r>
    </w:p>
    <w:p w:rsidR="00137EE3" w:rsidRPr="003B2AA4" w:rsidRDefault="00137EE3" w:rsidP="00137EE3">
      <w:pPr>
        <w:autoSpaceDE w:val="0"/>
        <w:autoSpaceDN w:val="0"/>
        <w:adjustRightInd w:val="0"/>
        <w:rPr>
          <w:b/>
          <w:bCs/>
          <w:i/>
          <w:iCs/>
        </w:rPr>
      </w:pPr>
      <w:r w:rsidRPr="003B2AA4">
        <w:rPr>
          <w:b/>
          <w:bCs/>
          <w:i/>
          <w:iCs/>
        </w:rPr>
        <w:t xml:space="preserve">В результате изучения данной темы </w:t>
      </w:r>
      <w:proofErr w:type="gramStart"/>
      <w:r w:rsidRPr="003B2AA4">
        <w:rPr>
          <w:b/>
          <w:bCs/>
          <w:i/>
          <w:iCs/>
        </w:rPr>
        <w:t>обучающийся</w:t>
      </w:r>
      <w:proofErr w:type="gramEnd"/>
      <w:r w:rsidRPr="003B2AA4">
        <w:rPr>
          <w:b/>
          <w:bCs/>
          <w:i/>
          <w:iCs/>
        </w:rPr>
        <w:t xml:space="preserve"> должен</w:t>
      </w:r>
    </w:p>
    <w:p w:rsidR="00137EE3" w:rsidRPr="003B2AA4" w:rsidRDefault="00137EE3" w:rsidP="00137EE3">
      <w:pPr>
        <w:autoSpaceDE w:val="0"/>
        <w:autoSpaceDN w:val="0"/>
        <w:adjustRightInd w:val="0"/>
      </w:pPr>
      <w:r w:rsidRPr="003B2AA4">
        <w:rPr>
          <w:b/>
          <w:bCs/>
          <w:i/>
          <w:iCs/>
        </w:rPr>
        <w:t>знать/понимать</w:t>
      </w:r>
      <w:r w:rsidRPr="003B2AA4">
        <w:t>: комбинаторное правило умножения; определение перестановок,</w:t>
      </w:r>
    </w:p>
    <w:p w:rsidR="00137EE3" w:rsidRPr="003B2AA4" w:rsidRDefault="00137EE3" w:rsidP="00137EE3">
      <w:pPr>
        <w:autoSpaceDE w:val="0"/>
        <w:autoSpaceDN w:val="0"/>
        <w:adjustRightInd w:val="0"/>
      </w:pPr>
      <w:r w:rsidRPr="003B2AA4">
        <w:t>размещений, сочетаний; понятия отношений частоты и вероятности случайного события;</w:t>
      </w:r>
    </w:p>
    <w:p w:rsidR="00137EE3" w:rsidRPr="003B2AA4" w:rsidRDefault="00137EE3" w:rsidP="00137EE3">
      <w:pPr>
        <w:autoSpaceDE w:val="0"/>
        <w:autoSpaceDN w:val="0"/>
        <w:adjustRightInd w:val="0"/>
      </w:pPr>
      <w:r w:rsidRPr="003B2AA4">
        <w:t>формулы для подсчета их числа; понятия «случайное событие», «</w:t>
      </w:r>
      <w:proofErr w:type="gramStart"/>
      <w:r w:rsidRPr="003B2AA4">
        <w:t>относительная</w:t>
      </w:r>
      <w:proofErr w:type="gramEnd"/>
    </w:p>
    <w:p w:rsidR="00137EE3" w:rsidRPr="003B2AA4" w:rsidRDefault="00137EE3" w:rsidP="00137EE3">
      <w:pPr>
        <w:autoSpaceDE w:val="0"/>
        <w:autoSpaceDN w:val="0"/>
        <w:adjustRightInd w:val="0"/>
      </w:pPr>
      <w:r w:rsidRPr="003B2AA4">
        <w:t>частота», «вероятность случайного события»;</w:t>
      </w:r>
    </w:p>
    <w:p w:rsidR="00137EE3" w:rsidRPr="003B2AA4" w:rsidRDefault="00137EE3" w:rsidP="00137EE3">
      <w:pPr>
        <w:autoSpaceDE w:val="0"/>
        <w:autoSpaceDN w:val="0"/>
        <w:adjustRightInd w:val="0"/>
      </w:pPr>
      <w:r w:rsidRPr="003B2AA4">
        <w:rPr>
          <w:b/>
          <w:bCs/>
          <w:i/>
          <w:iCs/>
        </w:rPr>
        <w:t>уметь</w:t>
      </w:r>
      <w:r w:rsidRPr="003B2AA4">
        <w:t>: различать понятия «размещение» и «</w:t>
      </w:r>
      <w:proofErr w:type="gramStart"/>
      <w:r w:rsidRPr="003B2AA4">
        <w:t>сочетания</w:t>
      </w:r>
      <w:proofErr w:type="gramEnd"/>
      <w:r w:rsidRPr="003B2AA4">
        <w:t xml:space="preserve">»; определять о </w:t>
      </w:r>
      <w:proofErr w:type="gramStart"/>
      <w:r w:rsidRPr="003B2AA4">
        <w:t>каком</w:t>
      </w:r>
      <w:proofErr w:type="gramEnd"/>
      <w:r w:rsidRPr="003B2AA4">
        <w:t xml:space="preserve"> виде</w:t>
      </w:r>
    </w:p>
    <w:p w:rsidR="00137EE3" w:rsidRPr="003B2AA4" w:rsidRDefault="00137EE3" w:rsidP="00137EE3">
      <w:pPr>
        <w:autoSpaceDE w:val="0"/>
        <w:autoSpaceDN w:val="0"/>
        <w:adjustRightInd w:val="0"/>
      </w:pPr>
      <w:r w:rsidRPr="003B2AA4">
        <w:t>комбинаций идет речь в задачах; решать задачи, в которых требуется составлять те или</w:t>
      </w:r>
    </w:p>
    <w:p w:rsidR="00137EE3" w:rsidRPr="003B2AA4" w:rsidRDefault="00137EE3" w:rsidP="00137EE3">
      <w:pPr>
        <w:autoSpaceDE w:val="0"/>
        <w:autoSpaceDN w:val="0"/>
        <w:adjustRightInd w:val="0"/>
      </w:pPr>
      <w:r w:rsidRPr="003B2AA4">
        <w:t xml:space="preserve">иные комбинации элементов и подсчитать их число; вычислять вероятность </w:t>
      </w:r>
      <w:proofErr w:type="gramStart"/>
      <w:r w:rsidRPr="003B2AA4">
        <w:t>случайного</w:t>
      </w:r>
      <w:proofErr w:type="gramEnd"/>
    </w:p>
    <w:p w:rsidR="00137EE3" w:rsidRPr="003B2AA4" w:rsidRDefault="00137EE3" w:rsidP="00137EE3">
      <w:pPr>
        <w:autoSpaceDE w:val="0"/>
        <w:autoSpaceDN w:val="0"/>
        <w:adjustRightInd w:val="0"/>
      </w:pPr>
      <w:r w:rsidRPr="003B2AA4">
        <w:t>события при классическом подходе.</w:t>
      </w:r>
    </w:p>
    <w:p w:rsidR="00137EE3" w:rsidRPr="003B2AA4" w:rsidRDefault="00137EE3" w:rsidP="00137EE3">
      <w:pPr>
        <w:autoSpaceDE w:val="0"/>
        <w:autoSpaceDN w:val="0"/>
        <w:adjustRightInd w:val="0"/>
        <w:rPr>
          <w:b/>
          <w:bCs/>
          <w:i/>
          <w:iCs/>
        </w:rPr>
      </w:pPr>
      <w:r w:rsidRPr="003B2AA4">
        <w:rPr>
          <w:b/>
          <w:bCs/>
          <w:i/>
          <w:iCs/>
        </w:rPr>
        <w:t>Использовать приобретенные знания и умения в практической деятельности и</w:t>
      </w:r>
    </w:p>
    <w:p w:rsidR="00137EE3" w:rsidRDefault="00137EE3" w:rsidP="00137EE3">
      <w:pPr>
        <w:autoSpaceDE w:val="0"/>
        <w:autoSpaceDN w:val="0"/>
        <w:adjustRightInd w:val="0"/>
      </w:pPr>
      <w:r w:rsidRPr="003B2AA4">
        <w:rPr>
          <w:b/>
          <w:bCs/>
          <w:i/>
          <w:iCs/>
        </w:rPr>
        <w:t xml:space="preserve">повседневной жизни </w:t>
      </w:r>
      <w:r w:rsidRPr="003B2AA4">
        <w:t>для: решения комбинаторных задач.</w:t>
      </w:r>
    </w:p>
    <w:p w:rsidR="00137EE3" w:rsidRPr="003B2AA4" w:rsidRDefault="00137EE3" w:rsidP="00137EE3">
      <w:pPr>
        <w:rPr>
          <w:b/>
          <w:bCs/>
          <w:i/>
          <w:iCs/>
        </w:rPr>
      </w:pPr>
      <w:r w:rsidRPr="003B2AA4">
        <w:rPr>
          <w:b/>
          <w:bCs/>
          <w:i/>
          <w:iCs/>
        </w:rPr>
        <w:t>Уровень обязательной подготовки выпускника</w:t>
      </w:r>
    </w:p>
    <w:p w:rsidR="00137EE3" w:rsidRPr="003B2AA4" w:rsidRDefault="00137EE3" w:rsidP="00137EE3"/>
    <w:p w:rsidR="00137EE3" w:rsidRPr="003B2AA4" w:rsidRDefault="00137EE3" w:rsidP="00137EE3">
      <w:pPr>
        <w:numPr>
          <w:ilvl w:val="0"/>
          <w:numId w:val="14"/>
        </w:numPr>
      </w:pPr>
      <w:r w:rsidRPr="003B2AA4">
        <w:t>Сколькими способами могут разместиться 6 человек в салоне автобуса на шести свободных местах? </w:t>
      </w:r>
    </w:p>
    <w:p w:rsidR="00137EE3" w:rsidRPr="003B2AA4" w:rsidRDefault="00137EE3" w:rsidP="00137EE3">
      <w:pPr>
        <w:numPr>
          <w:ilvl w:val="0"/>
          <w:numId w:val="14"/>
        </w:numPr>
      </w:pPr>
      <w:r w:rsidRPr="003B2AA4">
        <w:t>Сколько трехзначных чисел, в которых нет одинаковых цифр, можно составить из цифр 1, 2, 3, 4, 5?</w:t>
      </w:r>
    </w:p>
    <w:p w:rsidR="00137EE3" w:rsidRPr="003B2AA4" w:rsidRDefault="00137EE3" w:rsidP="00137EE3">
      <w:pPr>
        <w:numPr>
          <w:ilvl w:val="0"/>
          <w:numId w:val="14"/>
        </w:numPr>
      </w:pPr>
      <w:r w:rsidRPr="003B2AA4">
        <w:t>Из 12 членов туристической группы надо выбрать трех дежурных. Сколькими способами можно сделать такой выбор?</w:t>
      </w:r>
    </w:p>
    <w:p w:rsidR="00137EE3" w:rsidRPr="003B2AA4" w:rsidRDefault="00137EE3" w:rsidP="00137EE3">
      <w:pPr>
        <w:numPr>
          <w:ilvl w:val="0"/>
          <w:numId w:val="14"/>
        </w:numPr>
      </w:pPr>
      <w:r w:rsidRPr="003B2AA4">
        <w:t>Какова вероятность того, что при бросании игрального кубика выпадет более 4 очков?</w:t>
      </w:r>
    </w:p>
    <w:p w:rsidR="00137EE3" w:rsidRPr="003B2AA4" w:rsidRDefault="00137EE3" w:rsidP="00137EE3">
      <w:pPr>
        <w:rPr>
          <w:b/>
          <w:bCs/>
          <w:i/>
          <w:iCs/>
        </w:rPr>
      </w:pPr>
    </w:p>
    <w:p w:rsidR="00137EE3" w:rsidRPr="003B2AA4" w:rsidRDefault="00137EE3" w:rsidP="00137EE3">
      <w:pPr>
        <w:rPr>
          <w:b/>
          <w:bCs/>
          <w:i/>
          <w:iCs/>
        </w:rPr>
      </w:pPr>
      <w:r w:rsidRPr="003B2AA4">
        <w:rPr>
          <w:b/>
          <w:bCs/>
          <w:i/>
          <w:iCs/>
        </w:rPr>
        <w:t>Уровень возможной подготовки выпускника</w:t>
      </w:r>
    </w:p>
    <w:p w:rsidR="00137EE3" w:rsidRPr="003B2AA4" w:rsidRDefault="00137EE3" w:rsidP="00137EE3">
      <w:pPr>
        <w:rPr>
          <w:b/>
          <w:bCs/>
          <w:i/>
          <w:iCs/>
        </w:rPr>
      </w:pPr>
    </w:p>
    <w:p w:rsidR="00137EE3" w:rsidRPr="003B2AA4" w:rsidRDefault="00137EE3" w:rsidP="00137EE3">
      <w:pPr>
        <w:numPr>
          <w:ilvl w:val="0"/>
          <w:numId w:val="15"/>
        </w:numPr>
        <w:rPr>
          <w:bCs/>
          <w:iCs/>
        </w:rPr>
      </w:pPr>
      <w:r w:rsidRPr="003B2AA4">
        <w:rPr>
          <w:bCs/>
          <w:iCs/>
        </w:rPr>
        <w:lastRenderedPageBreak/>
        <w:t>Из 20 вопросов к экзамену Вова 12 вопросов выучил, 5 совсем не смотрел, а в остальных что-то знает, а что-то нет. На экзамене в билете будет три вопроса.</w:t>
      </w:r>
    </w:p>
    <w:p w:rsidR="00137EE3" w:rsidRPr="003B2AA4" w:rsidRDefault="00137EE3" w:rsidP="00137EE3">
      <w:pPr>
        <w:ind w:left="360"/>
        <w:rPr>
          <w:bCs/>
          <w:iCs/>
        </w:rPr>
      </w:pPr>
      <w:r w:rsidRPr="003B2AA4">
        <w:rPr>
          <w:bCs/>
          <w:iCs/>
        </w:rPr>
        <w:t xml:space="preserve">        а) Сколько существует вариантов билетов?</w:t>
      </w:r>
    </w:p>
    <w:p w:rsidR="00137EE3" w:rsidRPr="003B2AA4" w:rsidRDefault="00137EE3" w:rsidP="00137EE3">
      <w:pPr>
        <w:ind w:left="360"/>
        <w:rPr>
          <w:bCs/>
          <w:iCs/>
        </w:rPr>
      </w:pPr>
      <w:r w:rsidRPr="003B2AA4">
        <w:rPr>
          <w:bCs/>
          <w:iCs/>
        </w:rPr>
        <w:t xml:space="preserve">        б) Сколько из них тех, в которых Вова знает все вопросы?</w:t>
      </w:r>
    </w:p>
    <w:p w:rsidR="00137EE3" w:rsidRPr="003B2AA4" w:rsidRDefault="00137EE3" w:rsidP="00137EE3">
      <w:pPr>
        <w:ind w:left="360"/>
        <w:rPr>
          <w:bCs/>
          <w:iCs/>
        </w:rPr>
      </w:pPr>
      <w:r w:rsidRPr="003B2AA4">
        <w:rPr>
          <w:bCs/>
          <w:iCs/>
        </w:rPr>
        <w:t xml:space="preserve">        в) Сколько из них тех, в которых есть вопросы всех трех типов?</w:t>
      </w:r>
    </w:p>
    <w:p w:rsidR="00137EE3" w:rsidRPr="003B2AA4" w:rsidRDefault="00137EE3" w:rsidP="00137EE3">
      <w:pPr>
        <w:ind w:left="360"/>
      </w:pPr>
      <w:r w:rsidRPr="003B2AA4">
        <w:rPr>
          <w:bCs/>
          <w:iCs/>
        </w:rPr>
        <w:t xml:space="preserve">        г) Сколько из них тех, в которых Вова выучил большинство вопросов?</w:t>
      </w:r>
      <w:r w:rsidRPr="003B2AA4">
        <w:t xml:space="preserve"> </w:t>
      </w:r>
    </w:p>
    <w:p w:rsidR="00137EE3" w:rsidRPr="003B2AA4" w:rsidRDefault="00137EE3" w:rsidP="00137EE3">
      <w:pPr>
        <w:numPr>
          <w:ilvl w:val="0"/>
          <w:numId w:val="15"/>
        </w:numPr>
      </w:pPr>
      <w:r w:rsidRPr="003B2AA4">
        <w:t>Случайным образом одновременно выбирают две буквы из 33 букв русского алфавита. Найдите вероятность того, что:</w:t>
      </w:r>
    </w:p>
    <w:p w:rsidR="00137EE3" w:rsidRPr="003B2AA4" w:rsidRDefault="00137EE3" w:rsidP="00137EE3">
      <w:pPr>
        <w:ind w:left="360"/>
      </w:pPr>
      <w:r w:rsidRPr="003B2AA4">
        <w:t xml:space="preserve">        а) обе они гласные;</w:t>
      </w:r>
    </w:p>
    <w:p w:rsidR="00137EE3" w:rsidRPr="003B2AA4" w:rsidRDefault="00137EE3" w:rsidP="00137EE3">
      <w:pPr>
        <w:ind w:left="360"/>
      </w:pPr>
      <w:r w:rsidRPr="003B2AA4">
        <w:t xml:space="preserve">        б) среди них есть буква «</w:t>
      </w:r>
      <w:proofErr w:type="spellStart"/>
      <w:r w:rsidRPr="003B2AA4">
        <w:t>ь</w:t>
      </w:r>
      <w:proofErr w:type="spellEnd"/>
      <w:r w:rsidRPr="003B2AA4">
        <w:t>»;</w:t>
      </w:r>
    </w:p>
    <w:p w:rsidR="00137EE3" w:rsidRPr="003B2AA4" w:rsidRDefault="00137EE3" w:rsidP="00137EE3">
      <w:pPr>
        <w:ind w:left="360"/>
      </w:pPr>
      <w:r w:rsidRPr="003B2AA4">
        <w:t xml:space="preserve">        в) среди них нет буквы «а»;</w:t>
      </w:r>
    </w:p>
    <w:p w:rsidR="00137EE3" w:rsidRPr="003B2AA4" w:rsidRDefault="00137EE3" w:rsidP="00137EE3">
      <w:pPr>
        <w:ind w:left="360"/>
      </w:pPr>
      <w:r w:rsidRPr="003B2AA4">
        <w:t xml:space="preserve">        г) одна буква гласная, а другая согласная.</w:t>
      </w:r>
    </w:p>
    <w:p w:rsidR="00137EE3" w:rsidRPr="00481663" w:rsidRDefault="00137EE3" w:rsidP="00137EE3">
      <w:r>
        <w:t> </w:t>
      </w:r>
      <w:r w:rsidRPr="003B2AA4">
        <w:rPr>
          <w:b/>
          <w:bCs/>
        </w:rPr>
        <w:t xml:space="preserve">Комплексное повторение </w:t>
      </w:r>
      <w:r>
        <w:rPr>
          <w:b/>
          <w:bCs/>
        </w:rPr>
        <w:t>(21</w:t>
      </w:r>
      <w:r w:rsidRPr="003B2AA4">
        <w:rPr>
          <w:b/>
          <w:bCs/>
        </w:rPr>
        <w:t>ч)</w:t>
      </w:r>
    </w:p>
    <w:p w:rsidR="00137EE3" w:rsidRPr="00ED5186" w:rsidRDefault="00137EE3" w:rsidP="00137EE3">
      <w:r w:rsidRPr="00ED5186">
        <w:rPr>
          <w:b/>
          <w:bCs/>
          <w:iCs/>
        </w:rPr>
        <w:t xml:space="preserve">Раздел математики. </w:t>
      </w:r>
    </w:p>
    <w:p w:rsidR="00137EE3" w:rsidRPr="00ED5186" w:rsidRDefault="00137EE3" w:rsidP="00137EE3">
      <w:pPr>
        <w:pStyle w:val="a8"/>
        <w:numPr>
          <w:ilvl w:val="0"/>
          <w:numId w:val="15"/>
        </w:numPr>
        <w:rPr>
          <w:b/>
          <w:bCs/>
        </w:rPr>
      </w:pPr>
      <w:r w:rsidRPr="00ED5186">
        <w:rPr>
          <w:bCs/>
        </w:rPr>
        <w:t>Числа и вычисления.</w:t>
      </w:r>
    </w:p>
    <w:p w:rsidR="00137EE3" w:rsidRPr="003B2AA4" w:rsidRDefault="00137EE3" w:rsidP="00137EE3">
      <w:pPr>
        <w:numPr>
          <w:ilvl w:val="0"/>
          <w:numId w:val="16"/>
        </w:numPr>
        <w:rPr>
          <w:bCs/>
        </w:rPr>
      </w:pPr>
      <w:r w:rsidRPr="003B2AA4">
        <w:rPr>
          <w:bCs/>
        </w:rPr>
        <w:t>Выражения и преобразования.</w:t>
      </w:r>
    </w:p>
    <w:p w:rsidR="00137EE3" w:rsidRPr="003B2AA4" w:rsidRDefault="00137EE3" w:rsidP="00137EE3">
      <w:pPr>
        <w:numPr>
          <w:ilvl w:val="0"/>
          <w:numId w:val="16"/>
        </w:numPr>
        <w:rPr>
          <w:bCs/>
        </w:rPr>
      </w:pPr>
      <w:r w:rsidRPr="003B2AA4">
        <w:rPr>
          <w:bCs/>
        </w:rPr>
        <w:t>Уравнения и неравенства.</w:t>
      </w:r>
    </w:p>
    <w:p w:rsidR="00137EE3" w:rsidRPr="003B2AA4" w:rsidRDefault="00137EE3" w:rsidP="00137EE3">
      <w:pPr>
        <w:numPr>
          <w:ilvl w:val="0"/>
          <w:numId w:val="16"/>
        </w:numPr>
        <w:rPr>
          <w:bCs/>
        </w:rPr>
      </w:pPr>
      <w:r w:rsidRPr="003B2AA4">
        <w:rPr>
          <w:bCs/>
        </w:rPr>
        <w:t>Функции.</w:t>
      </w:r>
    </w:p>
    <w:p w:rsidR="00137EE3" w:rsidRDefault="00137EE3" w:rsidP="00137EE3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137EE3" w:rsidRDefault="00137EE3" w:rsidP="00137E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                                     </w:t>
      </w:r>
    </w:p>
    <w:p w:rsidR="00137EE3" w:rsidRDefault="00137EE3" w:rsidP="00137EE3">
      <w:pPr>
        <w:jc w:val="both"/>
        <w:rPr>
          <w:sz w:val="28"/>
          <w:szCs w:val="28"/>
        </w:rPr>
      </w:pPr>
    </w:p>
    <w:p w:rsidR="00CD11BE" w:rsidRDefault="00CD11BE" w:rsidP="00CD11BE">
      <w:pPr>
        <w:autoSpaceDE w:val="0"/>
        <w:autoSpaceDN w:val="0"/>
        <w:adjustRightInd w:val="0"/>
        <w:rPr>
          <w:b/>
          <w:bCs/>
        </w:rPr>
      </w:pPr>
    </w:p>
    <w:p w:rsidR="00CD11BE" w:rsidRPr="00481663" w:rsidRDefault="00CD11BE" w:rsidP="00CD11BE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Т</w:t>
      </w:r>
      <w:r w:rsidRPr="00481663">
        <w:rPr>
          <w:b/>
          <w:bCs/>
        </w:rPr>
        <w:t>ребования к уровню подготовки учащихся.</w:t>
      </w:r>
    </w:p>
    <w:p w:rsidR="00CD11BE" w:rsidRDefault="00CD11BE" w:rsidP="00CD11BE">
      <w:pPr>
        <w:autoSpaceDE w:val="0"/>
        <w:autoSpaceDN w:val="0"/>
        <w:adjustRightInd w:val="0"/>
        <w:rPr>
          <w:b/>
          <w:bCs/>
          <w:iCs/>
        </w:rPr>
      </w:pPr>
    </w:p>
    <w:p w:rsidR="00CD11BE" w:rsidRPr="00B364C6" w:rsidRDefault="00CD11BE" w:rsidP="00CD11BE">
      <w:pPr>
        <w:autoSpaceDE w:val="0"/>
        <w:autoSpaceDN w:val="0"/>
        <w:adjustRightInd w:val="0"/>
        <w:rPr>
          <w:b/>
          <w:bCs/>
          <w:iCs/>
        </w:rPr>
      </w:pPr>
      <w:r w:rsidRPr="00B364C6">
        <w:rPr>
          <w:b/>
          <w:bCs/>
          <w:iCs/>
        </w:rPr>
        <w:t>В результате изучения алгебры выпускник основной школы должен</w:t>
      </w:r>
    </w:p>
    <w:p w:rsidR="00CD11BE" w:rsidRPr="00B364C6" w:rsidRDefault="00CD11BE" w:rsidP="00CD11BE">
      <w:pPr>
        <w:autoSpaceDE w:val="0"/>
        <w:autoSpaceDN w:val="0"/>
        <w:adjustRightInd w:val="0"/>
        <w:rPr>
          <w:b/>
          <w:bCs/>
        </w:rPr>
      </w:pPr>
      <w:r w:rsidRPr="00B364C6">
        <w:rPr>
          <w:b/>
          <w:bCs/>
        </w:rPr>
        <w:t>знать/понимать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• существо понятия математического доказательства; приводить примеры доказательств;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• существо понятия алгоритма; приводить примеры алгоритмов;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• 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• как математически определенные функции могут описывать реальные зависимости; приводить примеры такого описания;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• как потребности практики привели математическую науку к необходимости расширения понятия числа;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• вероятностный характер многих закономерностей окружающего мира; примеры статистических закономерностей и выводов;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• 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CD11BE" w:rsidRPr="00B364C6" w:rsidRDefault="00CD11BE" w:rsidP="00CD11BE">
      <w:pPr>
        <w:autoSpaceDE w:val="0"/>
        <w:autoSpaceDN w:val="0"/>
        <w:adjustRightInd w:val="0"/>
        <w:rPr>
          <w:b/>
          <w:bCs/>
        </w:rPr>
      </w:pPr>
      <w:r w:rsidRPr="00B364C6">
        <w:rPr>
          <w:b/>
          <w:bCs/>
        </w:rPr>
        <w:t>Арифметика</w:t>
      </w:r>
    </w:p>
    <w:p w:rsidR="00CD11BE" w:rsidRPr="00B364C6" w:rsidRDefault="00CD11BE" w:rsidP="00CD11BE">
      <w:pPr>
        <w:autoSpaceDE w:val="0"/>
        <w:autoSpaceDN w:val="0"/>
        <w:adjustRightInd w:val="0"/>
        <w:rPr>
          <w:b/>
          <w:bCs/>
        </w:rPr>
      </w:pPr>
      <w:r w:rsidRPr="00B364C6">
        <w:rPr>
          <w:b/>
          <w:bCs/>
        </w:rPr>
        <w:t>уметь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 xml:space="preserve">• выполнять устно арифметические действия: сложение и вычитание </w:t>
      </w:r>
      <w:proofErr w:type="gramStart"/>
      <w:r w:rsidRPr="00B364C6">
        <w:t>двузначных</w:t>
      </w:r>
      <w:proofErr w:type="gramEnd"/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чисел и десятичных дробей с двумя знаками, умножение однозначных чисел,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арифметические операции с обыкновенными дробями с однозначным знаменателем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и числителем;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• переходить от одной формы записи чисел к другой, представлять десятичную дробь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 xml:space="preserve">в виде </w:t>
      </w:r>
      <w:proofErr w:type="gramStart"/>
      <w:r w:rsidRPr="00B364C6">
        <w:t>обыкновенной</w:t>
      </w:r>
      <w:proofErr w:type="gramEnd"/>
      <w:r w:rsidRPr="00B364C6">
        <w:t xml:space="preserve"> и в простейших случаях обыкновенную в виде десятичной,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проценты — в виде дроби и дробь – в виде процентов; записывать большие и малые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числа с использованием целых степеней десятки;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• выполнять арифметические действия с рациональными числами, сравнивать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рациональные и действительные числа; находить в несложных случаях значения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степеней с целыми показателями и корней; находить значения числовых выражений;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 xml:space="preserve">• округлять целые числа и десятичные дроби, находить приближения чисел </w:t>
      </w:r>
      <w:proofErr w:type="gramStart"/>
      <w:r w:rsidRPr="00B364C6">
        <w:t>с</w:t>
      </w:r>
      <w:proofErr w:type="gramEnd"/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недостатком и с избытком, выполнять оценку числовых выражений;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• пользоваться основными единицами длины, массы, времени, скорости, площади,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 xml:space="preserve">объема; выражать более крупные единицы </w:t>
      </w:r>
      <w:proofErr w:type="gramStart"/>
      <w:r w:rsidRPr="00B364C6">
        <w:t>через</w:t>
      </w:r>
      <w:proofErr w:type="gramEnd"/>
      <w:r w:rsidRPr="00B364C6">
        <w:t xml:space="preserve"> более мелкие и наоборот;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 xml:space="preserve">• решать текстовые задачи, включая задачи, связанные с отношением и </w:t>
      </w:r>
      <w:proofErr w:type="gramStart"/>
      <w:r w:rsidRPr="00B364C6">
        <w:t>с</w:t>
      </w:r>
      <w:proofErr w:type="gramEnd"/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пропорциональностью величин, дробями и процентами.</w:t>
      </w:r>
    </w:p>
    <w:p w:rsidR="00CD11BE" w:rsidRPr="00B364C6" w:rsidRDefault="00CD11BE" w:rsidP="00CD11BE">
      <w:pPr>
        <w:autoSpaceDE w:val="0"/>
        <w:autoSpaceDN w:val="0"/>
        <w:adjustRightInd w:val="0"/>
        <w:rPr>
          <w:b/>
          <w:bCs/>
        </w:rPr>
      </w:pPr>
      <w:r w:rsidRPr="00B364C6">
        <w:rPr>
          <w:b/>
          <w:bCs/>
        </w:rPr>
        <w:lastRenderedPageBreak/>
        <w:t>Использовать приобретенные знания и умения в практической деятельности и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rPr>
          <w:b/>
          <w:bCs/>
        </w:rPr>
        <w:t xml:space="preserve">повседневной жизни </w:t>
      </w:r>
      <w:proofErr w:type="gramStart"/>
      <w:r w:rsidRPr="00B364C6">
        <w:t>для</w:t>
      </w:r>
      <w:proofErr w:type="gramEnd"/>
      <w:r w:rsidRPr="00B364C6">
        <w:t>: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 xml:space="preserve">• решения несложных практических расчетных задач, в том числе </w:t>
      </w:r>
      <w:proofErr w:type="spellStart"/>
      <w:r w:rsidRPr="00B364C6">
        <w:t>c</w:t>
      </w:r>
      <w:proofErr w:type="spellEnd"/>
      <w:r w:rsidRPr="00B364C6">
        <w:t xml:space="preserve"> использованием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при необходимости справочных материалов, калькулятора, компьютера;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• устной прикидки и оценки результата вычислений; проверки результата вычисления,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с использованием различных приемов;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 xml:space="preserve">• интерпретации результатов решения задач с учетом ограничений, связанных </w:t>
      </w:r>
      <w:proofErr w:type="gramStart"/>
      <w:r w:rsidRPr="00B364C6">
        <w:t>с</w:t>
      </w:r>
      <w:proofErr w:type="gramEnd"/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реальными свойствами рассматриваемых процессов и явлений.</w:t>
      </w:r>
    </w:p>
    <w:p w:rsidR="00CD11BE" w:rsidRPr="00B364C6" w:rsidRDefault="00CD11BE" w:rsidP="00CD11BE">
      <w:pPr>
        <w:autoSpaceDE w:val="0"/>
        <w:autoSpaceDN w:val="0"/>
        <w:adjustRightInd w:val="0"/>
        <w:rPr>
          <w:b/>
          <w:bCs/>
        </w:rPr>
      </w:pPr>
      <w:r w:rsidRPr="00B364C6">
        <w:rPr>
          <w:b/>
          <w:bCs/>
        </w:rPr>
        <w:t>Алгебра</w:t>
      </w:r>
    </w:p>
    <w:p w:rsidR="00CD11BE" w:rsidRPr="00B364C6" w:rsidRDefault="00CD11BE" w:rsidP="00CD11BE">
      <w:pPr>
        <w:autoSpaceDE w:val="0"/>
        <w:autoSpaceDN w:val="0"/>
        <w:adjustRightInd w:val="0"/>
        <w:rPr>
          <w:b/>
          <w:bCs/>
        </w:rPr>
      </w:pPr>
      <w:r w:rsidRPr="00B364C6">
        <w:rPr>
          <w:b/>
          <w:bCs/>
        </w:rPr>
        <w:t>уметь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 xml:space="preserve">• составлять буквенные выражения и формулы по условиям задач; осуществлять </w:t>
      </w:r>
      <w:proofErr w:type="gramStart"/>
      <w:r w:rsidRPr="00B364C6">
        <w:t>в</w:t>
      </w:r>
      <w:proofErr w:type="gramEnd"/>
    </w:p>
    <w:p w:rsidR="00CD11BE" w:rsidRPr="00B364C6" w:rsidRDefault="00CD11BE" w:rsidP="00CD11BE">
      <w:pPr>
        <w:autoSpaceDE w:val="0"/>
        <w:autoSpaceDN w:val="0"/>
        <w:adjustRightInd w:val="0"/>
      </w:pPr>
      <w:proofErr w:type="gramStart"/>
      <w:r w:rsidRPr="00B364C6">
        <w:t>выражениях</w:t>
      </w:r>
      <w:proofErr w:type="gramEnd"/>
      <w:r w:rsidRPr="00B364C6">
        <w:t xml:space="preserve"> и формулах числовые подстановки и выполнять соответствующие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 xml:space="preserve">вычисления, осуществлять подстановку одного выражения в другое; выражать </w:t>
      </w:r>
      <w:proofErr w:type="gramStart"/>
      <w:r w:rsidRPr="00B364C6">
        <w:t>из</w:t>
      </w:r>
      <w:proofErr w:type="gramEnd"/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формул одну переменную через остальные;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 xml:space="preserve">• выполнять основные действия со степенями с целыми показателями, </w:t>
      </w:r>
      <w:proofErr w:type="gramStart"/>
      <w:r w:rsidRPr="00B364C6">
        <w:t>с</w:t>
      </w:r>
      <w:proofErr w:type="gramEnd"/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 xml:space="preserve">многочленами и с алгебраическими дробями; выполнять разложение многочленов </w:t>
      </w:r>
      <w:proofErr w:type="gramStart"/>
      <w:r w:rsidRPr="00B364C6">
        <w:t>на</w:t>
      </w:r>
      <w:proofErr w:type="gramEnd"/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множители; выполнять тождественные преобразования рациональных выражений;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• применять свойства арифметических квадратных корней для вычисления значений и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преобразований числовых выражений, содержащих квадратные корни;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 xml:space="preserve">• решать линейные, квадратные уравнения и рациональные уравнения, сводящиеся </w:t>
      </w:r>
      <w:proofErr w:type="gramStart"/>
      <w:r w:rsidRPr="00B364C6">
        <w:t>к</w:t>
      </w:r>
      <w:proofErr w:type="gramEnd"/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ним, системы двух линейных уравнений и несложные нелинейные системы;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• решать линейные и квадратные неравенства с одной переменной и их системы,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 xml:space="preserve">• решать текстовые задачи алгебраическим методом, интерпретировать </w:t>
      </w:r>
      <w:proofErr w:type="gramStart"/>
      <w:r w:rsidRPr="00B364C6">
        <w:t>полученный</w:t>
      </w:r>
      <w:proofErr w:type="gramEnd"/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результат, проводить отбор решений, исходя из формулировки задачи;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 xml:space="preserve">• изображать числа точками </w:t>
      </w:r>
      <w:proofErr w:type="gramStart"/>
      <w:r w:rsidRPr="00B364C6">
        <w:t>на</w:t>
      </w:r>
      <w:proofErr w:type="gramEnd"/>
      <w:r w:rsidRPr="00B364C6">
        <w:t xml:space="preserve"> координатной прямой;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• определять координаты точки плоскости, строить точки с заданными координатами;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изображать множество решений линейного неравенства;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 xml:space="preserve">• распознавать арифметические и геометрические прогрессии; решать задачи </w:t>
      </w:r>
      <w:proofErr w:type="gramStart"/>
      <w:r w:rsidRPr="00B364C6">
        <w:t>с</w:t>
      </w:r>
      <w:proofErr w:type="gramEnd"/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применением формулы общего члена и суммы нескольких первых членов;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 xml:space="preserve">• находить значения функции, заданной формулой, таблицей, графиком </w:t>
      </w:r>
      <w:proofErr w:type="gramStart"/>
      <w:r w:rsidRPr="00B364C6">
        <w:t>по</w:t>
      </w:r>
      <w:proofErr w:type="gramEnd"/>
      <w:r w:rsidRPr="00B364C6">
        <w:t xml:space="preserve"> </w:t>
      </w:r>
      <w:proofErr w:type="gramStart"/>
      <w:r w:rsidRPr="00B364C6">
        <w:t>ее</w:t>
      </w:r>
      <w:proofErr w:type="gramEnd"/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аргументу; находить значение аргумента по значению функции, заданной графиком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или таблицей;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• определять свойства функции по ее графику; применять графические представления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при решении уравнений, систем, неравенств;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• описывать свойства изученных функций, строить их графики.</w:t>
      </w:r>
    </w:p>
    <w:p w:rsidR="00CD11BE" w:rsidRPr="00B364C6" w:rsidRDefault="00CD11BE" w:rsidP="00CD11BE">
      <w:pPr>
        <w:autoSpaceDE w:val="0"/>
        <w:autoSpaceDN w:val="0"/>
        <w:adjustRightInd w:val="0"/>
        <w:rPr>
          <w:b/>
          <w:bCs/>
        </w:rPr>
      </w:pPr>
      <w:r w:rsidRPr="00B364C6">
        <w:rPr>
          <w:b/>
          <w:bCs/>
        </w:rPr>
        <w:t>Использовать приобретенные знания и умения в практической деятельности и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rPr>
          <w:b/>
          <w:bCs/>
        </w:rPr>
        <w:t xml:space="preserve">повседневной жизни </w:t>
      </w:r>
      <w:proofErr w:type="gramStart"/>
      <w:r w:rsidRPr="00B364C6">
        <w:t>для</w:t>
      </w:r>
      <w:proofErr w:type="gramEnd"/>
      <w:r w:rsidRPr="00B364C6">
        <w:t>: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• выполнения расчетов по формулам, для составления формул, выражающих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 xml:space="preserve">зависимости между реальными величинами; для нахождения нужной формулы </w:t>
      </w:r>
      <w:proofErr w:type="gramStart"/>
      <w:r w:rsidRPr="00B364C6">
        <w:t>в</w:t>
      </w:r>
      <w:proofErr w:type="gramEnd"/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справочных материалах;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 xml:space="preserve">• моделирования практических ситуаций и исследовании построенных моделей </w:t>
      </w:r>
      <w:proofErr w:type="gramStart"/>
      <w:r w:rsidRPr="00B364C6">
        <w:t>с</w:t>
      </w:r>
      <w:proofErr w:type="gramEnd"/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использованием аппарата алгебры;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• описания зависимостей между физическими величинами соответствующими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формулами, при исследовании несложных практических ситуаций;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• интерпретации графиков реальных зависимостей между величинами.</w:t>
      </w:r>
    </w:p>
    <w:p w:rsidR="00CD11BE" w:rsidRPr="00B364C6" w:rsidRDefault="00CD11BE" w:rsidP="00CD11BE">
      <w:pPr>
        <w:autoSpaceDE w:val="0"/>
        <w:autoSpaceDN w:val="0"/>
        <w:adjustRightInd w:val="0"/>
        <w:rPr>
          <w:b/>
          <w:bCs/>
        </w:rPr>
      </w:pPr>
    </w:p>
    <w:p w:rsidR="00CD11BE" w:rsidRPr="00B364C6" w:rsidRDefault="00CD11BE" w:rsidP="00CD11BE">
      <w:pPr>
        <w:autoSpaceDE w:val="0"/>
        <w:autoSpaceDN w:val="0"/>
        <w:adjustRightInd w:val="0"/>
        <w:rPr>
          <w:b/>
          <w:bCs/>
        </w:rPr>
      </w:pPr>
    </w:p>
    <w:p w:rsidR="00CD11BE" w:rsidRPr="00B364C6" w:rsidRDefault="00CD11BE" w:rsidP="00CD11BE">
      <w:pPr>
        <w:autoSpaceDE w:val="0"/>
        <w:autoSpaceDN w:val="0"/>
        <w:adjustRightInd w:val="0"/>
        <w:rPr>
          <w:b/>
          <w:bCs/>
        </w:rPr>
      </w:pPr>
      <w:r w:rsidRPr="00B364C6">
        <w:rPr>
          <w:b/>
          <w:bCs/>
        </w:rPr>
        <w:t>Элементы логики, комбинаторики, статистики и теории вероятностей</w:t>
      </w:r>
    </w:p>
    <w:p w:rsidR="00CD11BE" w:rsidRPr="00B364C6" w:rsidRDefault="00CD11BE" w:rsidP="00CD11BE">
      <w:pPr>
        <w:autoSpaceDE w:val="0"/>
        <w:autoSpaceDN w:val="0"/>
        <w:adjustRightInd w:val="0"/>
        <w:rPr>
          <w:b/>
          <w:bCs/>
        </w:rPr>
      </w:pPr>
      <w:r w:rsidRPr="00B364C6">
        <w:rPr>
          <w:b/>
          <w:bCs/>
        </w:rPr>
        <w:t>уметь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 xml:space="preserve">• проводить несложные доказательства, получать простейшие следствия из </w:t>
      </w:r>
      <w:proofErr w:type="gramStart"/>
      <w:r w:rsidRPr="00B364C6">
        <w:t>известных</w:t>
      </w:r>
      <w:proofErr w:type="gramEnd"/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или ранее полученных утверждений, оценивать логическую правильность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 xml:space="preserve">рассуждений, использовать примеры для иллюстрации и </w:t>
      </w:r>
      <w:proofErr w:type="spellStart"/>
      <w:r w:rsidRPr="00B364C6">
        <w:t>контрпримеры</w:t>
      </w:r>
      <w:proofErr w:type="spellEnd"/>
      <w:r w:rsidRPr="00B364C6">
        <w:t xml:space="preserve"> </w:t>
      </w:r>
      <w:proofErr w:type="gramStart"/>
      <w:r w:rsidRPr="00B364C6">
        <w:t>для</w:t>
      </w:r>
      <w:proofErr w:type="gramEnd"/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опровержения утверждений;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• извлекать информацию, представленную в таблицах, на диаграммах, графиках;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составлять таблицы, строить диаграммы и графики;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 xml:space="preserve">• решать комбинаторные задачи путем систематического перебора </w:t>
      </w:r>
      <w:proofErr w:type="gramStart"/>
      <w:r w:rsidRPr="00B364C6">
        <w:t>возможных</w:t>
      </w:r>
      <w:proofErr w:type="gramEnd"/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вариантов и с использованием правила умножения;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• вычислять средние значения результатов измерений;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lastRenderedPageBreak/>
        <w:t>• находить частоту события, используя собственные наблюдения и готовые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статистические данные;</w:t>
      </w:r>
    </w:p>
    <w:p w:rsidR="00CD11BE" w:rsidRPr="00B364C6" w:rsidRDefault="00CD11BE" w:rsidP="00CD11BE">
      <w:pPr>
        <w:autoSpaceDE w:val="0"/>
        <w:autoSpaceDN w:val="0"/>
        <w:adjustRightInd w:val="0"/>
      </w:pPr>
      <w:r w:rsidRPr="00B364C6">
        <w:t>• находить вероятности случайных событий в простейших случаях.</w:t>
      </w:r>
    </w:p>
    <w:p w:rsidR="00CD11BE" w:rsidRPr="00B364C6" w:rsidRDefault="00CD11BE" w:rsidP="00CD11BE">
      <w:pPr>
        <w:autoSpaceDE w:val="0"/>
        <w:autoSpaceDN w:val="0"/>
        <w:adjustRightInd w:val="0"/>
        <w:rPr>
          <w:b/>
          <w:bCs/>
        </w:rPr>
      </w:pPr>
      <w:r w:rsidRPr="00B364C6">
        <w:rPr>
          <w:b/>
          <w:bCs/>
        </w:rPr>
        <w:t>Использовать приобретенные знания и умения в практической деятельности и</w:t>
      </w:r>
    </w:p>
    <w:p w:rsidR="00CD11BE" w:rsidRPr="00B364C6" w:rsidRDefault="00CD11BE" w:rsidP="00CD11BE">
      <w:pPr>
        <w:autoSpaceDE w:val="0"/>
        <w:autoSpaceDN w:val="0"/>
        <w:adjustRightInd w:val="0"/>
        <w:rPr>
          <w:b/>
          <w:bCs/>
        </w:rPr>
      </w:pPr>
      <w:r w:rsidRPr="00B364C6">
        <w:rPr>
          <w:b/>
          <w:bCs/>
        </w:rPr>
        <w:t xml:space="preserve">повседневной жизни </w:t>
      </w:r>
      <w:proofErr w:type="gramStart"/>
      <w:r w:rsidRPr="00B364C6">
        <w:t>для</w:t>
      </w:r>
      <w:proofErr w:type="gramEnd"/>
      <w:r w:rsidRPr="00B364C6">
        <w:rPr>
          <w:b/>
          <w:bCs/>
        </w:rPr>
        <w:t>:</w:t>
      </w:r>
    </w:p>
    <w:p w:rsidR="00CD11BE" w:rsidRDefault="00CD11BE" w:rsidP="00CD11BE">
      <w:pPr>
        <w:autoSpaceDE w:val="0"/>
        <w:autoSpaceDN w:val="0"/>
        <w:adjustRightInd w:val="0"/>
      </w:pPr>
      <w:r w:rsidRPr="00B364C6">
        <w:t>• выстраивания аргументации при доказательстве и в диалоге;</w:t>
      </w:r>
    </w:p>
    <w:p w:rsidR="00CD11BE" w:rsidRDefault="00CD11BE" w:rsidP="00CD11BE">
      <w:pPr>
        <w:autoSpaceDE w:val="0"/>
        <w:autoSpaceDN w:val="0"/>
        <w:adjustRightInd w:val="0"/>
      </w:pPr>
    </w:p>
    <w:p w:rsidR="00137EE3" w:rsidRDefault="00137EE3" w:rsidP="00137EE3">
      <w:pPr>
        <w:jc w:val="both"/>
        <w:rPr>
          <w:sz w:val="28"/>
          <w:szCs w:val="28"/>
        </w:rPr>
      </w:pPr>
    </w:p>
    <w:p w:rsidR="00137EE3" w:rsidRDefault="00137EE3" w:rsidP="00CD11BE">
      <w:pPr>
        <w:jc w:val="center"/>
        <w:rPr>
          <w:sz w:val="28"/>
          <w:szCs w:val="28"/>
        </w:rPr>
      </w:pPr>
    </w:p>
    <w:p w:rsidR="00CD11BE" w:rsidRPr="00CD11BE" w:rsidRDefault="00CD11BE" w:rsidP="00CD11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УЧЕБНО – МЕТОДИЧЕСКОГО ОБЕСПЕЧЕНИЯ</w:t>
      </w:r>
    </w:p>
    <w:p w:rsidR="00CD11BE" w:rsidRDefault="00CD11BE" w:rsidP="00CD11BE"/>
    <w:p w:rsidR="00CD11BE" w:rsidRDefault="00CD11BE" w:rsidP="00CD11BE"/>
    <w:p w:rsidR="00CD11BE" w:rsidRDefault="00CD11BE" w:rsidP="00CD11BE">
      <w:pPr>
        <w:jc w:val="center"/>
        <w:rPr>
          <w:b/>
        </w:rPr>
      </w:pPr>
    </w:p>
    <w:p w:rsidR="00CD11BE" w:rsidRPr="003F1BB3" w:rsidRDefault="00CD11BE" w:rsidP="00CD11BE">
      <w:pPr>
        <w:rPr>
          <w:b/>
        </w:rPr>
      </w:pPr>
      <w:r>
        <w:rPr>
          <w:b/>
        </w:rPr>
        <w:t>Для учителя:</w:t>
      </w:r>
    </w:p>
    <w:p w:rsidR="00CD11BE" w:rsidRPr="002244C8" w:rsidRDefault="00CD11BE" w:rsidP="00CD11BE">
      <w:r w:rsidRPr="002244C8">
        <w:t xml:space="preserve">1. Учебник: Ю.Н. Макарычев, Н.Г. </w:t>
      </w:r>
      <w:proofErr w:type="spellStart"/>
      <w:r w:rsidRPr="002244C8">
        <w:t>Миндюк</w:t>
      </w:r>
      <w:proofErr w:type="spellEnd"/>
      <w:r w:rsidRPr="002244C8">
        <w:t xml:space="preserve"> « Алгебра. 9</w:t>
      </w:r>
      <w:r>
        <w:t xml:space="preserve"> класс», М.: «Просвещение», 2010</w:t>
      </w:r>
    </w:p>
    <w:p w:rsidR="00CD11BE" w:rsidRPr="002244C8" w:rsidRDefault="00CD11BE" w:rsidP="00CD11BE">
      <w:r w:rsidRPr="002244C8">
        <w:t>2. Т. М. Ерина «Поурочное планирование по алгебре» М.: «Просвещение», 2008</w:t>
      </w:r>
    </w:p>
    <w:p w:rsidR="00CD11BE" w:rsidRPr="002244C8" w:rsidRDefault="00CD11BE" w:rsidP="00CD11BE">
      <w:r w:rsidRPr="002244C8">
        <w:t>3. Ю. Н. Макарычев «Дидактические материалы по алгебре для 9 класса»</w:t>
      </w:r>
    </w:p>
    <w:p w:rsidR="00CD11BE" w:rsidRPr="002244C8" w:rsidRDefault="00CD11BE" w:rsidP="00CD11BE">
      <w:r w:rsidRPr="002244C8">
        <w:t>4.  .П. Ершова « Самостоятельные и контрольные работы по алгебре и геометрии для 9 класса» М</w:t>
      </w:r>
      <w:proofErr w:type="gramStart"/>
      <w:r w:rsidRPr="002244C8">
        <w:t>:И</w:t>
      </w:r>
      <w:proofErr w:type="gramEnd"/>
      <w:r w:rsidRPr="002244C8">
        <w:t>лекса, 2008</w:t>
      </w:r>
    </w:p>
    <w:p w:rsidR="00CD11BE" w:rsidRPr="002244C8" w:rsidRDefault="00CD11BE" w:rsidP="00CD11BE">
      <w:r w:rsidRPr="002244C8">
        <w:t>5. Л.Б. Крайнева  « Сборник тестовых заданий для тематического и итогового контроля. Алгебра. 9 класс».  М.: «Интеллект-Центр», 2007</w:t>
      </w:r>
    </w:p>
    <w:p w:rsidR="00CD11BE" w:rsidRDefault="00CD11BE" w:rsidP="00CD11BE">
      <w:pPr>
        <w:jc w:val="both"/>
      </w:pPr>
      <w:r w:rsidRPr="002244C8">
        <w:t xml:space="preserve">6. Т. А. </w:t>
      </w:r>
      <w:proofErr w:type="spellStart"/>
      <w:r w:rsidRPr="002244C8">
        <w:t>Бурмистрова</w:t>
      </w:r>
      <w:proofErr w:type="spellEnd"/>
      <w:r w:rsidRPr="002244C8">
        <w:t xml:space="preserve"> « Программа общеобразовательных  учреждений.  Алгебра. 7-9 классы» М. Просвещение, 200</w:t>
      </w:r>
      <w:r>
        <w:t>9</w:t>
      </w:r>
    </w:p>
    <w:p w:rsidR="00CD11BE" w:rsidRDefault="00CD11BE" w:rsidP="00CD11BE">
      <w:r>
        <w:rPr>
          <w:b/>
        </w:rPr>
        <w:t>Для у</w:t>
      </w:r>
      <w:r w:rsidRPr="00481663">
        <w:rPr>
          <w:b/>
        </w:rPr>
        <w:t>ченика:</w:t>
      </w:r>
      <w:r w:rsidRPr="00481663">
        <w:t xml:space="preserve"> </w:t>
      </w:r>
    </w:p>
    <w:p w:rsidR="00CD11BE" w:rsidRPr="002244C8" w:rsidRDefault="00CD11BE" w:rsidP="00CD11BE">
      <w:r w:rsidRPr="002244C8">
        <w:t xml:space="preserve">1. Учебник: Ю.Н. Макарычев, Н.Г. </w:t>
      </w:r>
      <w:proofErr w:type="spellStart"/>
      <w:r w:rsidRPr="002244C8">
        <w:t>Миндюк</w:t>
      </w:r>
      <w:proofErr w:type="spellEnd"/>
      <w:r w:rsidRPr="002244C8">
        <w:t xml:space="preserve"> « Алгебра. 9</w:t>
      </w:r>
      <w:r>
        <w:t xml:space="preserve"> класс», М.: «Просвещение», 2010</w:t>
      </w:r>
    </w:p>
    <w:p w:rsidR="00CD11BE" w:rsidRPr="002244C8" w:rsidRDefault="00CD11BE" w:rsidP="00CD11BE">
      <w:r>
        <w:t>2</w:t>
      </w:r>
      <w:r w:rsidRPr="002244C8">
        <w:t>. Ю. Н. Макарычев «Дидактические материалы по алгебре для 9 класса»</w:t>
      </w:r>
      <w:r>
        <w:t>, 2009 г</w:t>
      </w:r>
    </w:p>
    <w:p w:rsidR="00CD11BE" w:rsidRDefault="00CD11BE" w:rsidP="00CD11BE">
      <w:pPr>
        <w:tabs>
          <w:tab w:val="left" w:pos="720"/>
        </w:tabs>
        <w:spacing w:line="360" w:lineRule="auto"/>
        <w:jc w:val="both"/>
      </w:pPr>
      <w:r>
        <w:t>3</w:t>
      </w:r>
      <w:r w:rsidRPr="002244C8">
        <w:t>. Л.Б. Крайнева  « Сборник тестовых заданий для тематического и итогового контроля. Алгебра. 9 класс».  М.: «Интеллект-Центр», 2007</w:t>
      </w:r>
    </w:p>
    <w:p w:rsidR="00CD11BE" w:rsidRPr="00481663" w:rsidRDefault="00CD11BE" w:rsidP="00CD11BE">
      <w:pPr>
        <w:tabs>
          <w:tab w:val="left" w:pos="720"/>
        </w:tabs>
        <w:spacing w:line="360" w:lineRule="auto"/>
        <w:jc w:val="both"/>
      </w:pPr>
      <w:r>
        <w:t xml:space="preserve">4. </w:t>
      </w:r>
      <w:hyperlink r:id="rId22" w:history="1">
        <w:r w:rsidRPr="00EB4AA2">
          <w:rPr>
            <w:rStyle w:val="a9"/>
          </w:rPr>
          <w:t>http://www.mathgia.ru</w:t>
        </w:r>
      </w:hyperlink>
    </w:p>
    <w:p w:rsidR="00CD11BE" w:rsidRPr="008353B8" w:rsidRDefault="00CD11BE" w:rsidP="00CD11BE">
      <w:pPr>
        <w:spacing w:line="360" w:lineRule="auto"/>
        <w:jc w:val="both"/>
        <w:rPr>
          <w:b/>
        </w:rPr>
      </w:pPr>
      <w:r w:rsidRPr="008353B8">
        <w:rPr>
          <w:b/>
        </w:rPr>
        <w:t>Для проведения промежуточного контроля используется:</w:t>
      </w:r>
    </w:p>
    <w:p w:rsidR="00CD11BE" w:rsidRPr="00B021A0" w:rsidRDefault="00CD11BE" w:rsidP="00CD11BE">
      <w:pPr>
        <w:pStyle w:val="a8"/>
        <w:numPr>
          <w:ilvl w:val="0"/>
          <w:numId w:val="21"/>
        </w:numPr>
        <w:tabs>
          <w:tab w:val="left" w:pos="720"/>
        </w:tabs>
        <w:contextualSpacing w:val="0"/>
        <w:jc w:val="both"/>
      </w:pPr>
      <w:r w:rsidRPr="00B021A0">
        <w:t xml:space="preserve">Государственная итоговая аттестация выпускников 9 классов в новой форме. Алгебра. 2009/ ФИПИ. – М.: Интеллект-Центр, 2009. – 128 </w:t>
      </w:r>
      <w:proofErr w:type="gramStart"/>
      <w:r w:rsidRPr="00B021A0">
        <w:t>с</w:t>
      </w:r>
      <w:proofErr w:type="gramEnd"/>
      <w:r w:rsidRPr="00B021A0">
        <w:t>.</w:t>
      </w:r>
    </w:p>
    <w:p w:rsidR="00CD11BE" w:rsidRPr="00B021A0" w:rsidRDefault="00CD11BE" w:rsidP="00CD11BE">
      <w:pPr>
        <w:pStyle w:val="a8"/>
        <w:numPr>
          <w:ilvl w:val="0"/>
          <w:numId w:val="21"/>
        </w:numPr>
        <w:tabs>
          <w:tab w:val="left" w:pos="720"/>
        </w:tabs>
        <w:contextualSpacing w:val="0"/>
        <w:jc w:val="both"/>
      </w:pPr>
      <w:r w:rsidRPr="00B021A0">
        <w:t>Алгебра. 9 класс. Тематические тесты для подготовки к ГИА – 2010. Учебно-методическое пособие</w:t>
      </w:r>
      <w:proofErr w:type="gramStart"/>
      <w:r w:rsidRPr="00B021A0">
        <w:t>/ П</w:t>
      </w:r>
      <w:proofErr w:type="gramEnd"/>
      <w:r w:rsidRPr="00B021A0">
        <w:t xml:space="preserve">од ред. Ф.Ф. Лысенко. – Ростов </w:t>
      </w:r>
      <w:proofErr w:type="spellStart"/>
      <w:r w:rsidRPr="00B021A0">
        <w:t>н</w:t>
      </w:r>
      <w:proofErr w:type="spellEnd"/>
      <w:proofErr w:type="gramStart"/>
      <w:r w:rsidRPr="00B021A0">
        <w:t>/Д</w:t>
      </w:r>
      <w:proofErr w:type="gramEnd"/>
      <w:r w:rsidRPr="00B021A0">
        <w:t>: Легион – М, 2009. – 256 с.</w:t>
      </w:r>
    </w:p>
    <w:p w:rsidR="00CD11BE" w:rsidRDefault="00CD11BE" w:rsidP="00CD11BE">
      <w:pPr>
        <w:pStyle w:val="a8"/>
        <w:numPr>
          <w:ilvl w:val="0"/>
          <w:numId w:val="21"/>
        </w:numPr>
        <w:tabs>
          <w:tab w:val="left" w:pos="720"/>
        </w:tabs>
        <w:contextualSpacing w:val="0"/>
        <w:jc w:val="both"/>
      </w:pPr>
      <w:r w:rsidRPr="00B021A0">
        <w:t xml:space="preserve">Алгебра: сб. заданий для </w:t>
      </w:r>
      <w:proofErr w:type="spellStart"/>
      <w:r w:rsidRPr="00B021A0">
        <w:t>подгот</w:t>
      </w:r>
      <w:proofErr w:type="spellEnd"/>
      <w:r w:rsidRPr="00B021A0">
        <w:t xml:space="preserve">. к </w:t>
      </w:r>
      <w:proofErr w:type="spellStart"/>
      <w:r w:rsidRPr="00B021A0">
        <w:t>гос</w:t>
      </w:r>
      <w:proofErr w:type="spellEnd"/>
      <w:r w:rsidRPr="00B021A0">
        <w:t xml:space="preserve">. итоговой аттестации в 9 </w:t>
      </w:r>
      <w:proofErr w:type="spellStart"/>
      <w:r w:rsidRPr="00B021A0">
        <w:t>кл</w:t>
      </w:r>
      <w:proofErr w:type="spellEnd"/>
      <w:r w:rsidRPr="00B021A0">
        <w:t xml:space="preserve">. /Л. В. Кузнецова, С. Б. Суворова, Е. А. </w:t>
      </w:r>
      <w:proofErr w:type="spellStart"/>
      <w:r w:rsidRPr="00B021A0">
        <w:t>Бунимович</w:t>
      </w:r>
      <w:proofErr w:type="spellEnd"/>
      <w:r w:rsidRPr="00B021A0">
        <w:t xml:space="preserve"> и др. – 4-е изд., </w:t>
      </w:r>
      <w:proofErr w:type="spellStart"/>
      <w:r w:rsidRPr="00B021A0">
        <w:t>перераб</w:t>
      </w:r>
      <w:proofErr w:type="spellEnd"/>
      <w:r w:rsidRPr="00B021A0">
        <w:t xml:space="preserve">. – М.: Просвещение, 2009. – 240 с.: ил. </w:t>
      </w:r>
    </w:p>
    <w:p w:rsidR="00CD11BE" w:rsidRDefault="00CD11BE" w:rsidP="00CD11BE">
      <w:pPr>
        <w:tabs>
          <w:tab w:val="left" w:pos="720"/>
        </w:tabs>
        <w:spacing w:line="360" w:lineRule="auto"/>
        <w:ind w:left="360"/>
        <w:jc w:val="both"/>
        <w:rPr>
          <w:b/>
        </w:rPr>
      </w:pPr>
      <w:r w:rsidRPr="00B021A0">
        <w:rPr>
          <w:b/>
        </w:rPr>
        <w:t>Адреса сайтов:</w:t>
      </w:r>
    </w:p>
    <w:p w:rsidR="00CD11BE" w:rsidRPr="00481663" w:rsidRDefault="00CD11BE" w:rsidP="00CD11BE">
      <w:pPr>
        <w:tabs>
          <w:tab w:val="left" w:pos="720"/>
        </w:tabs>
        <w:spacing w:line="360" w:lineRule="auto"/>
        <w:ind w:left="360"/>
        <w:jc w:val="both"/>
        <w:rPr>
          <w:color w:val="17365D" w:themeColor="text2" w:themeShade="BF"/>
        </w:rPr>
      </w:pPr>
      <w:hyperlink r:id="rId23" w:history="1">
        <w:r w:rsidRPr="00481663">
          <w:rPr>
            <w:rStyle w:val="a9"/>
            <w:color w:val="17365D" w:themeColor="text2" w:themeShade="BF"/>
          </w:rPr>
          <w:t>http://www.mathgia.ru</w:t>
        </w:r>
      </w:hyperlink>
    </w:p>
    <w:p w:rsidR="00CD11BE" w:rsidRPr="00481663" w:rsidRDefault="00CD11BE" w:rsidP="00CD11BE">
      <w:pPr>
        <w:tabs>
          <w:tab w:val="left" w:pos="720"/>
        </w:tabs>
        <w:spacing w:line="360" w:lineRule="auto"/>
        <w:ind w:left="360"/>
        <w:jc w:val="both"/>
        <w:rPr>
          <w:color w:val="17365D" w:themeColor="text2" w:themeShade="BF"/>
        </w:rPr>
      </w:pPr>
      <w:r w:rsidRPr="00481663">
        <w:rPr>
          <w:iCs/>
          <w:color w:val="17365D" w:themeColor="text2" w:themeShade="BF"/>
          <w:lang w:val="en-US"/>
        </w:rPr>
        <w:t>www</w:t>
      </w:r>
      <w:r w:rsidRPr="00481663">
        <w:rPr>
          <w:iCs/>
          <w:color w:val="17365D" w:themeColor="text2" w:themeShade="BF"/>
        </w:rPr>
        <w:t>.</w:t>
      </w:r>
      <w:proofErr w:type="spellStart"/>
      <w:r w:rsidRPr="00481663">
        <w:rPr>
          <w:iCs/>
          <w:color w:val="17365D" w:themeColor="text2" w:themeShade="BF"/>
          <w:lang w:val="en-US"/>
        </w:rPr>
        <w:t>fipi</w:t>
      </w:r>
      <w:proofErr w:type="spellEnd"/>
      <w:r w:rsidRPr="00481663">
        <w:rPr>
          <w:iCs/>
          <w:color w:val="17365D" w:themeColor="text2" w:themeShade="BF"/>
        </w:rPr>
        <w:t>.</w:t>
      </w:r>
      <w:proofErr w:type="spellStart"/>
      <w:r w:rsidRPr="00481663">
        <w:rPr>
          <w:iCs/>
          <w:color w:val="17365D" w:themeColor="text2" w:themeShade="BF"/>
          <w:lang w:val="en-US"/>
        </w:rPr>
        <w:t>ru</w:t>
      </w:r>
      <w:proofErr w:type="spellEnd"/>
    </w:p>
    <w:p w:rsidR="00CD11BE" w:rsidRPr="00481663" w:rsidRDefault="00CD11BE" w:rsidP="00CD11BE">
      <w:pPr>
        <w:spacing w:line="360" w:lineRule="auto"/>
        <w:jc w:val="both"/>
        <w:rPr>
          <w:i/>
          <w:color w:val="17365D" w:themeColor="text2" w:themeShade="BF"/>
        </w:rPr>
      </w:pPr>
      <w:r w:rsidRPr="00481663">
        <w:rPr>
          <w:i/>
          <w:color w:val="17365D" w:themeColor="text2" w:themeShade="BF"/>
        </w:rPr>
        <w:t xml:space="preserve">      </w:t>
      </w:r>
      <w:r w:rsidRPr="00481663">
        <w:rPr>
          <w:i/>
          <w:color w:val="17365D" w:themeColor="text2" w:themeShade="BF"/>
          <w:lang w:val="en-US"/>
        </w:rPr>
        <w:t>http</w:t>
      </w:r>
      <w:r w:rsidRPr="00481663">
        <w:rPr>
          <w:i/>
          <w:color w:val="17365D" w:themeColor="text2" w:themeShade="BF"/>
        </w:rPr>
        <w:t>://</w:t>
      </w:r>
      <w:r w:rsidRPr="00481663">
        <w:rPr>
          <w:i/>
          <w:color w:val="17365D" w:themeColor="text2" w:themeShade="BF"/>
          <w:lang w:val="en-US"/>
        </w:rPr>
        <w:t>www</w:t>
      </w:r>
      <w:r w:rsidRPr="00481663">
        <w:rPr>
          <w:i/>
          <w:color w:val="17365D" w:themeColor="text2" w:themeShade="BF"/>
        </w:rPr>
        <w:t>.</w:t>
      </w:r>
      <w:proofErr w:type="spellStart"/>
      <w:r w:rsidRPr="00481663">
        <w:rPr>
          <w:i/>
          <w:color w:val="17365D" w:themeColor="text2" w:themeShade="BF"/>
          <w:lang w:val="en-US"/>
        </w:rPr>
        <w:t>prosv</w:t>
      </w:r>
      <w:proofErr w:type="spellEnd"/>
      <w:r w:rsidRPr="00481663">
        <w:rPr>
          <w:i/>
          <w:color w:val="17365D" w:themeColor="text2" w:themeShade="BF"/>
        </w:rPr>
        <w:t>.</w:t>
      </w:r>
      <w:proofErr w:type="spellStart"/>
      <w:r w:rsidRPr="00481663">
        <w:rPr>
          <w:i/>
          <w:color w:val="17365D" w:themeColor="text2" w:themeShade="BF"/>
          <w:lang w:val="en-US"/>
        </w:rPr>
        <w:t>ru</w:t>
      </w:r>
      <w:proofErr w:type="spellEnd"/>
    </w:p>
    <w:p w:rsidR="00CD11BE" w:rsidRPr="00481663" w:rsidRDefault="00CD11BE" w:rsidP="00CD11BE">
      <w:pPr>
        <w:spacing w:line="360" w:lineRule="auto"/>
        <w:jc w:val="both"/>
        <w:rPr>
          <w:color w:val="17365D" w:themeColor="text2" w:themeShade="BF"/>
        </w:rPr>
      </w:pPr>
      <w:r w:rsidRPr="00481663">
        <w:rPr>
          <w:color w:val="17365D" w:themeColor="text2" w:themeShade="BF"/>
        </w:rPr>
        <w:t xml:space="preserve">      </w:t>
      </w:r>
      <w:hyperlink r:id="rId24" w:history="1">
        <w:r w:rsidRPr="00481663">
          <w:rPr>
            <w:rStyle w:val="a9"/>
            <w:color w:val="17365D" w:themeColor="text2" w:themeShade="BF"/>
            <w:lang w:val="en-US"/>
          </w:rPr>
          <w:t>http</w:t>
        </w:r>
        <w:r w:rsidRPr="00481663">
          <w:rPr>
            <w:rStyle w:val="a9"/>
            <w:color w:val="17365D" w:themeColor="text2" w:themeShade="BF"/>
          </w:rPr>
          <w:t>:/</w:t>
        </w:r>
      </w:hyperlink>
      <w:r w:rsidRPr="00481663">
        <w:rPr>
          <w:color w:val="17365D" w:themeColor="text2" w:themeShade="BF"/>
          <w:lang w:val="en-US"/>
        </w:rPr>
        <w:t>www</w:t>
      </w:r>
      <w:r w:rsidRPr="00481663">
        <w:rPr>
          <w:color w:val="17365D" w:themeColor="text2" w:themeShade="BF"/>
        </w:rPr>
        <w:t>.</w:t>
      </w:r>
      <w:proofErr w:type="spellStart"/>
      <w:r w:rsidRPr="00481663">
        <w:rPr>
          <w:color w:val="17365D" w:themeColor="text2" w:themeShade="BF"/>
          <w:lang w:val="en-US"/>
        </w:rPr>
        <w:t>drofa</w:t>
      </w:r>
      <w:proofErr w:type="spellEnd"/>
      <w:r w:rsidRPr="00481663">
        <w:rPr>
          <w:color w:val="17365D" w:themeColor="text2" w:themeShade="BF"/>
        </w:rPr>
        <w:t>.</w:t>
      </w:r>
      <w:proofErr w:type="spellStart"/>
      <w:r w:rsidRPr="00481663">
        <w:rPr>
          <w:color w:val="17365D" w:themeColor="text2" w:themeShade="BF"/>
          <w:lang w:val="en-US"/>
        </w:rPr>
        <w:t>ru</w:t>
      </w:r>
      <w:proofErr w:type="spellEnd"/>
    </w:p>
    <w:p w:rsidR="00CD11BE" w:rsidRDefault="00CD11BE" w:rsidP="00CD11BE">
      <w:pPr>
        <w:spacing w:line="360" w:lineRule="auto"/>
        <w:jc w:val="both"/>
        <w:rPr>
          <w:color w:val="17365D" w:themeColor="text2" w:themeShade="BF"/>
        </w:rPr>
      </w:pPr>
      <w:r w:rsidRPr="00481663">
        <w:rPr>
          <w:color w:val="17365D" w:themeColor="text2" w:themeShade="BF"/>
        </w:rPr>
        <w:t xml:space="preserve">     </w:t>
      </w:r>
      <w:hyperlink r:id="rId25" w:history="1">
        <w:r w:rsidRPr="0015510A">
          <w:rPr>
            <w:rStyle w:val="a9"/>
          </w:rPr>
          <w:t>http://school-collection.edu.ru</w:t>
        </w:r>
      </w:hyperlink>
    </w:p>
    <w:p w:rsidR="00137EE3" w:rsidRDefault="00137EE3" w:rsidP="00CD11BE">
      <w:pPr>
        <w:jc w:val="center"/>
        <w:rPr>
          <w:sz w:val="28"/>
          <w:szCs w:val="28"/>
        </w:rPr>
      </w:pPr>
    </w:p>
    <w:p w:rsidR="00137EE3" w:rsidRDefault="00137EE3" w:rsidP="00137EE3">
      <w:pPr>
        <w:jc w:val="both"/>
        <w:rPr>
          <w:sz w:val="28"/>
          <w:szCs w:val="28"/>
        </w:rPr>
      </w:pPr>
    </w:p>
    <w:p w:rsidR="00137EE3" w:rsidRDefault="00137EE3" w:rsidP="00137EE3">
      <w:pPr>
        <w:jc w:val="both"/>
        <w:rPr>
          <w:sz w:val="28"/>
          <w:szCs w:val="28"/>
        </w:rPr>
      </w:pPr>
    </w:p>
    <w:p w:rsidR="00137EE3" w:rsidRDefault="00137EE3" w:rsidP="00137EE3">
      <w:pPr>
        <w:jc w:val="both"/>
        <w:rPr>
          <w:sz w:val="28"/>
          <w:szCs w:val="28"/>
        </w:rPr>
      </w:pPr>
    </w:p>
    <w:p w:rsidR="00137EE3" w:rsidRDefault="00137EE3" w:rsidP="00137EE3">
      <w:pPr>
        <w:jc w:val="both"/>
        <w:rPr>
          <w:sz w:val="28"/>
          <w:szCs w:val="28"/>
        </w:rPr>
      </w:pPr>
    </w:p>
    <w:p w:rsidR="00137EE3" w:rsidRDefault="00137EE3" w:rsidP="00137EE3">
      <w:pPr>
        <w:jc w:val="both"/>
        <w:rPr>
          <w:sz w:val="28"/>
          <w:szCs w:val="28"/>
        </w:rPr>
      </w:pPr>
    </w:p>
    <w:p w:rsidR="00137EE3" w:rsidRDefault="00137EE3" w:rsidP="00137EE3">
      <w:pPr>
        <w:jc w:val="both"/>
        <w:rPr>
          <w:sz w:val="28"/>
          <w:szCs w:val="28"/>
        </w:rPr>
      </w:pPr>
    </w:p>
    <w:p w:rsidR="00137EE3" w:rsidRDefault="00137EE3" w:rsidP="00137EE3">
      <w:pPr>
        <w:jc w:val="both"/>
        <w:rPr>
          <w:sz w:val="28"/>
          <w:szCs w:val="28"/>
        </w:rPr>
      </w:pPr>
    </w:p>
    <w:p w:rsidR="00137EE3" w:rsidRDefault="00137EE3" w:rsidP="00137EE3">
      <w:pPr>
        <w:jc w:val="both"/>
        <w:rPr>
          <w:sz w:val="28"/>
          <w:szCs w:val="28"/>
        </w:rPr>
      </w:pPr>
    </w:p>
    <w:p w:rsidR="00137EE3" w:rsidRDefault="00137EE3" w:rsidP="00137EE3">
      <w:pPr>
        <w:jc w:val="both"/>
        <w:rPr>
          <w:sz w:val="28"/>
          <w:szCs w:val="28"/>
        </w:rPr>
      </w:pPr>
    </w:p>
    <w:p w:rsidR="00137EE3" w:rsidRDefault="00137EE3" w:rsidP="00137EE3">
      <w:pPr>
        <w:jc w:val="both"/>
        <w:rPr>
          <w:sz w:val="28"/>
          <w:szCs w:val="28"/>
        </w:rPr>
      </w:pPr>
    </w:p>
    <w:p w:rsidR="00137EE3" w:rsidRDefault="00CD11BE" w:rsidP="00CD11B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КАЛЕНДАРНО – ТЕМАТИЧЕСКОЕ ПЛАНИРОВАНИЕ</w:t>
      </w:r>
    </w:p>
    <w:p w:rsidR="00CD11BE" w:rsidRDefault="00CD11BE" w:rsidP="00CD11BE">
      <w:pPr>
        <w:jc w:val="center"/>
        <w:rPr>
          <w:sz w:val="28"/>
          <w:szCs w:val="28"/>
        </w:rPr>
      </w:pPr>
    </w:p>
    <w:p w:rsidR="00CD11BE" w:rsidRDefault="00CD11BE" w:rsidP="00CD11BE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96"/>
        <w:gridCol w:w="6816"/>
        <w:gridCol w:w="1763"/>
        <w:gridCol w:w="1982"/>
      </w:tblGrid>
      <w:tr w:rsidR="001A0B68" w:rsidTr="00CD11BE"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урока</w:t>
            </w:r>
          </w:p>
        </w:tc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по плану</w:t>
            </w:r>
          </w:p>
        </w:tc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фактически</w:t>
            </w:r>
          </w:p>
        </w:tc>
      </w:tr>
      <w:tr w:rsidR="001A0B68" w:rsidTr="00CD11BE"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Квадратичная функция (22 часа)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CD11BE" w:rsidRDefault="00A51E19" w:rsidP="00A51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Функция</w:t>
            </w:r>
          </w:p>
        </w:tc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04.09.2013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CD11BE" w:rsidRDefault="00A51E19" w:rsidP="00A51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Область определения функции</w:t>
            </w:r>
          </w:p>
        </w:tc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05.09.2013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CD11BE" w:rsidRDefault="00A51E19" w:rsidP="00A51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Область значения функции</w:t>
            </w:r>
          </w:p>
        </w:tc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09.09.2013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CD11BE" w:rsidRDefault="00A51E19" w:rsidP="00A51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Свойства функций. Нули функций.</w:t>
            </w:r>
          </w:p>
        </w:tc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11.09.2013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CD11BE" w:rsidRDefault="00A51E19" w:rsidP="00A51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Возрастание и убывание функции</w:t>
            </w:r>
          </w:p>
        </w:tc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CD11BE" w:rsidRDefault="00A51E19" w:rsidP="00A51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по теме «Свойства функции»</w:t>
            </w:r>
          </w:p>
        </w:tc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16.09.2013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CD11BE" w:rsidRDefault="00A51E19" w:rsidP="00A51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примеров по теме «Свойства функции»</w:t>
            </w:r>
          </w:p>
        </w:tc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18.09.2013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CD11BE" w:rsidRDefault="00A51E19" w:rsidP="00A51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Диагностика знаний. Контрольная работа № 1</w:t>
            </w:r>
          </w:p>
        </w:tc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CD11BE" w:rsidRDefault="00A51E19" w:rsidP="00A51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Квадратный трехчлен и его корни</w:t>
            </w:r>
          </w:p>
        </w:tc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23.09.2013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CD11BE" w:rsidRDefault="00A51E19" w:rsidP="00A51E1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Разложение квадратного трехчлена на множители</w:t>
            </w:r>
          </w:p>
        </w:tc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25.09.2013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A51E19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0" w:type="auto"/>
          </w:tcPr>
          <w:p w:rsidR="00CD11BE" w:rsidRDefault="004D03BC" w:rsidP="004D03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примеров по теме «разложение квадратного трехчлена»</w:t>
            </w:r>
          </w:p>
        </w:tc>
        <w:tc>
          <w:tcPr>
            <w:tcW w:w="0" w:type="auto"/>
          </w:tcPr>
          <w:p w:rsidR="00CD11BE" w:rsidRDefault="004D03BC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4D03BC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CD11BE" w:rsidRDefault="004D03BC" w:rsidP="004D03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Выделение квадрата двучлена из квадратного трехчлена</w:t>
            </w:r>
          </w:p>
        </w:tc>
        <w:tc>
          <w:tcPr>
            <w:tcW w:w="0" w:type="auto"/>
          </w:tcPr>
          <w:p w:rsidR="00CD11BE" w:rsidRDefault="004D03BC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30.09.2013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4D03BC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CD11BE" w:rsidRDefault="004D03BC" w:rsidP="004D03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примеров. Самостоятельная работа.</w:t>
            </w:r>
          </w:p>
        </w:tc>
        <w:tc>
          <w:tcPr>
            <w:tcW w:w="0" w:type="auto"/>
          </w:tcPr>
          <w:p w:rsidR="00CD11BE" w:rsidRDefault="004D03BC" w:rsidP="004D03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02.10.2013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4D03BC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CD11BE" w:rsidRPr="004D03BC" w:rsidRDefault="004D03BC" w:rsidP="004D03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Функция </w:t>
            </w:r>
            <w:proofErr w:type="spellStart"/>
            <w:r>
              <w:rPr>
                <w:sz w:val="28"/>
                <w:szCs w:val="28"/>
              </w:rPr>
              <w:t>у=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ax</w:t>
            </w:r>
            <w:r w:rsidRPr="004D03B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и ее график</w:t>
            </w:r>
          </w:p>
        </w:tc>
        <w:tc>
          <w:tcPr>
            <w:tcW w:w="0" w:type="auto"/>
          </w:tcPr>
          <w:p w:rsidR="00CD11BE" w:rsidRDefault="004D03BC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03.10.2013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4D03BC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0" w:type="auto"/>
          </w:tcPr>
          <w:p w:rsidR="00CD11BE" w:rsidRPr="004D03BC" w:rsidRDefault="004D03BC" w:rsidP="004D03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Свойства функции </w:t>
            </w:r>
            <w:proofErr w:type="spellStart"/>
            <w:proofErr w:type="gramStart"/>
            <w:r>
              <w:rPr>
                <w:sz w:val="28"/>
                <w:szCs w:val="28"/>
              </w:rPr>
              <w:t>у</w:t>
            </w:r>
            <w:proofErr w:type="gramEnd"/>
            <w:r>
              <w:rPr>
                <w:sz w:val="28"/>
                <w:szCs w:val="28"/>
              </w:rPr>
              <w:t>=ах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4D03BC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0" w:type="auto"/>
          </w:tcPr>
          <w:p w:rsidR="00CD11BE" w:rsidRDefault="00B81ED4" w:rsidP="004D03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Графики функций </w:t>
            </w:r>
            <w:proofErr w:type="spellStart"/>
            <w:proofErr w:type="gramStart"/>
            <w:r>
              <w:rPr>
                <w:sz w:val="28"/>
                <w:szCs w:val="28"/>
              </w:rPr>
              <w:t>у</w:t>
            </w:r>
            <w:proofErr w:type="gramEnd"/>
            <w:r>
              <w:rPr>
                <w:sz w:val="28"/>
                <w:szCs w:val="28"/>
              </w:rPr>
              <w:t>=ах</w:t>
            </w:r>
            <w:proofErr w:type="spellEnd"/>
          </w:p>
        </w:tc>
        <w:tc>
          <w:tcPr>
            <w:tcW w:w="0" w:type="auto"/>
          </w:tcPr>
          <w:p w:rsidR="00CD11BE" w:rsidRDefault="00B81ED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07.10.2013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B81ED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0" w:type="auto"/>
          </w:tcPr>
          <w:p w:rsidR="00CD11BE" w:rsidRPr="00B81ED4" w:rsidRDefault="00B81ED4" w:rsidP="00B81E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Графики функции </w:t>
            </w:r>
            <w:proofErr w:type="spellStart"/>
            <w:r>
              <w:rPr>
                <w:sz w:val="28"/>
                <w:szCs w:val="28"/>
              </w:rPr>
              <w:t>у=а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х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gramStart"/>
            <w:r>
              <w:rPr>
                <w:sz w:val="28"/>
                <w:szCs w:val="28"/>
                <w:lang w:val="en-US"/>
              </w:rPr>
              <w:t>m</w:t>
            </w:r>
            <w:proofErr w:type="gramEnd"/>
            <w:r>
              <w:rPr>
                <w:sz w:val="28"/>
                <w:szCs w:val="28"/>
              </w:rPr>
              <w:t>)</w:t>
            </w:r>
            <w:r w:rsidRPr="00B81ED4">
              <w:rPr>
                <w:sz w:val="28"/>
                <w:szCs w:val="28"/>
              </w:rPr>
              <w:t>+</w:t>
            </w:r>
            <w:r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0" w:type="auto"/>
          </w:tcPr>
          <w:p w:rsidR="00CD11BE" w:rsidRPr="00B81ED4" w:rsidRDefault="00B81ED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09</w:t>
            </w:r>
            <w:r>
              <w:rPr>
                <w:sz w:val="28"/>
                <w:szCs w:val="28"/>
              </w:rPr>
              <w:t>.10.2013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B81ED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0" w:type="auto"/>
          </w:tcPr>
          <w:p w:rsidR="00CD11BE" w:rsidRDefault="00B81ED4" w:rsidP="00B81E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Построение графика квадратичной функции</w:t>
            </w:r>
          </w:p>
        </w:tc>
        <w:tc>
          <w:tcPr>
            <w:tcW w:w="0" w:type="auto"/>
          </w:tcPr>
          <w:p w:rsidR="00CD11BE" w:rsidRDefault="00B81ED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14.10.2013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B81ED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0" w:type="auto"/>
          </w:tcPr>
          <w:p w:rsidR="00CD11BE" w:rsidRDefault="00B81ED4" w:rsidP="00B81E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Функция </w:t>
            </w:r>
            <w:proofErr w:type="spellStart"/>
            <w:r>
              <w:rPr>
                <w:sz w:val="28"/>
                <w:szCs w:val="28"/>
              </w:rPr>
              <w:t>у=</w:t>
            </w:r>
            <w:proofErr w:type="gramStart"/>
            <w:r>
              <w:rPr>
                <w:sz w:val="28"/>
                <w:szCs w:val="28"/>
              </w:rPr>
              <w:t>х</w:t>
            </w:r>
            <w:proofErr w:type="spellEnd"/>
            <w:proofErr w:type="gramEnd"/>
          </w:p>
        </w:tc>
        <w:tc>
          <w:tcPr>
            <w:tcW w:w="0" w:type="auto"/>
          </w:tcPr>
          <w:p w:rsidR="00CD11BE" w:rsidRDefault="00B81ED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16.10.2013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B81ED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CD11BE" w:rsidRPr="00B81ED4" w:rsidRDefault="00B81ED4" w:rsidP="00B81E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Корень </w:t>
            </w:r>
            <w:r>
              <w:rPr>
                <w:sz w:val="28"/>
                <w:szCs w:val="28"/>
                <w:lang w:val="en-US"/>
              </w:rPr>
              <w:t>n</w:t>
            </w:r>
            <w:r>
              <w:rPr>
                <w:sz w:val="28"/>
                <w:szCs w:val="28"/>
              </w:rPr>
              <w:t xml:space="preserve"> – ой степени</w:t>
            </w:r>
          </w:p>
        </w:tc>
        <w:tc>
          <w:tcPr>
            <w:tcW w:w="0" w:type="auto"/>
          </w:tcPr>
          <w:p w:rsidR="00CD11BE" w:rsidRDefault="00B81ED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17.10.2013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B81ED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0" w:type="auto"/>
          </w:tcPr>
          <w:p w:rsidR="00CD11BE" w:rsidRDefault="00B81ED4" w:rsidP="00B81E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примеров. Подготовка к контрольной работе</w:t>
            </w:r>
          </w:p>
        </w:tc>
        <w:tc>
          <w:tcPr>
            <w:tcW w:w="0" w:type="auto"/>
          </w:tcPr>
          <w:p w:rsidR="00CD11BE" w:rsidRDefault="00B81ED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21.10.2013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B81ED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0" w:type="auto"/>
          </w:tcPr>
          <w:p w:rsidR="00CD11BE" w:rsidRDefault="00B81ED4" w:rsidP="00B81E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2 по теме «Квадратичная функция»</w:t>
            </w:r>
          </w:p>
        </w:tc>
        <w:tc>
          <w:tcPr>
            <w:tcW w:w="0" w:type="auto"/>
          </w:tcPr>
          <w:p w:rsidR="00CD11BE" w:rsidRDefault="00B81ED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23.10.2013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D11BE" w:rsidRDefault="00B81ED4" w:rsidP="00B81E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Уравнения и неравенства с одной переменной(14</w:t>
            </w:r>
            <w:r w:rsidR="000A631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</w:t>
            </w:r>
            <w:r w:rsidR="000A6310">
              <w:rPr>
                <w:sz w:val="28"/>
                <w:szCs w:val="28"/>
              </w:rPr>
              <w:t>асов)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0A631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0" w:type="auto"/>
          </w:tcPr>
          <w:p w:rsidR="00CD11BE" w:rsidRDefault="000A6310" w:rsidP="000A6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Целое уравнение и его корни</w:t>
            </w:r>
          </w:p>
        </w:tc>
        <w:tc>
          <w:tcPr>
            <w:tcW w:w="0" w:type="auto"/>
          </w:tcPr>
          <w:p w:rsidR="00CD11BE" w:rsidRDefault="000A631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0A631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0" w:type="auto"/>
          </w:tcPr>
          <w:p w:rsidR="00CD11BE" w:rsidRDefault="000A6310" w:rsidP="000A6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примеров по теме «Целое уравнение»</w:t>
            </w:r>
          </w:p>
        </w:tc>
        <w:tc>
          <w:tcPr>
            <w:tcW w:w="0" w:type="auto"/>
          </w:tcPr>
          <w:p w:rsidR="00CD11BE" w:rsidRDefault="000A631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28.10.2013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0A631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0" w:type="auto"/>
          </w:tcPr>
          <w:p w:rsidR="00CD11BE" w:rsidRDefault="000A6310" w:rsidP="000A6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биквадратных уравнений</w:t>
            </w:r>
          </w:p>
        </w:tc>
        <w:tc>
          <w:tcPr>
            <w:tcW w:w="0" w:type="auto"/>
          </w:tcPr>
          <w:p w:rsidR="00CD11BE" w:rsidRDefault="000A631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30.10.2013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0A631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0" w:type="auto"/>
          </w:tcPr>
          <w:p w:rsidR="00CD11BE" w:rsidRDefault="000A6310" w:rsidP="000A6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Дробные рациональные уравнения</w:t>
            </w:r>
          </w:p>
        </w:tc>
        <w:tc>
          <w:tcPr>
            <w:tcW w:w="0" w:type="auto"/>
          </w:tcPr>
          <w:p w:rsidR="00CD11BE" w:rsidRDefault="000A631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06.11.2013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0A631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0" w:type="auto"/>
          </w:tcPr>
          <w:p w:rsidR="00CD11BE" w:rsidRDefault="000A6310" w:rsidP="000A6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дробных рациональных уравнений</w:t>
            </w:r>
          </w:p>
        </w:tc>
        <w:tc>
          <w:tcPr>
            <w:tcW w:w="0" w:type="auto"/>
          </w:tcPr>
          <w:p w:rsidR="00CD11BE" w:rsidRDefault="000A631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07.11.2013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0A631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0" w:type="auto"/>
          </w:tcPr>
          <w:p w:rsidR="00CD11BE" w:rsidRDefault="000A6310" w:rsidP="000A6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Уравнения, приводимые к </w:t>
            </w:r>
            <w:proofErr w:type="gramStart"/>
            <w:r>
              <w:rPr>
                <w:sz w:val="28"/>
                <w:szCs w:val="28"/>
              </w:rPr>
              <w:t>квадратным</w:t>
            </w:r>
            <w:proofErr w:type="gramEnd"/>
          </w:p>
        </w:tc>
        <w:tc>
          <w:tcPr>
            <w:tcW w:w="0" w:type="auto"/>
          </w:tcPr>
          <w:p w:rsidR="00CD11BE" w:rsidRDefault="000A631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11.11.2013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0A631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0" w:type="auto"/>
          </w:tcPr>
          <w:p w:rsidR="00CD11BE" w:rsidRDefault="000A6310" w:rsidP="000A6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уравнений, приводимых к </w:t>
            </w:r>
            <w:proofErr w:type="gramStart"/>
            <w:r>
              <w:rPr>
                <w:sz w:val="28"/>
                <w:szCs w:val="28"/>
              </w:rPr>
              <w:t>квадратным</w:t>
            </w:r>
            <w:proofErr w:type="gramEnd"/>
          </w:p>
        </w:tc>
        <w:tc>
          <w:tcPr>
            <w:tcW w:w="0" w:type="auto"/>
          </w:tcPr>
          <w:p w:rsidR="00CD11BE" w:rsidRDefault="000A631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13.11.2013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0A631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0" w:type="auto"/>
          </w:tcPr>
          <w:p w:rsidR="00CD11BE" w:rsidRDefault="000A6310" w:rsidP="000A6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целых и дробных рациональных уравнений </w:t>
            </w:r>
          </w:p>
        </w:tc>
        <w:tc>
          <w:tcPr>
            <w:tcW w:w="0" w:type="auto"/>
          </w:tcPr>
          <w:p w:rsidR="00CD11BE" w:rsidRDefault="000A631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0A631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0" w:type="auto"/>
          </w:tcPr>
          <w:p w:rsidR="00CD11BE" w:rsidRDefault="000A6310" w:rsidP="000A6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неравен</w:t>
            </w:r>
            <w:proofErr w:type="gramStart"/>
            <w:r>
              <w:rPr>
                <w:sz w:val="28"/>
                <w:szCs w:val="28"/>
              </w:rPr>
              <w:t>ств вт</w:t>
            </w:r>
            <w:proofErr w:type="gramEnd"/>
            <w:r>
              <w:rPr>
                <w:sz w:val="28"/>
                <w:szCs w:val="28"/>
              </w:rPr>
              <w:t>орой степени</w:t>
            </w:r>
          </w:p>
        </w:tc>
        <w:tc>
          <w:tcPr>
            <w:tcW w:w="0" w:type="auto"/>
          </w:tcPr>
          <w:p w:rsidR="00CD11BE" w:rsidRDefault="000A631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18.11.2013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0A631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0" w:type="auto"/>
          </w:tcPr>
          <w:p w:rsidR="00CD11BE" w:rsidRDefault="000A6310" w:rsidP="000A6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Примеры решения неравен</w:t>
            </w:r>
            <w:proofErr w:type="gramStart"/>
            <w:r>
              <w:rPr>
                <w:sz w:val="28"/>
                <w:szCs w:val="28"/>
              </w:rPr>
              <w:t>ств вт</w:t>
            </w:r>
            <w:proofErr w:type="gramEnd"/>
            <w:r>
              <w:rPr>
                <w:sz w:val="28"/>
                <w:szCs w:val="28"/>
              </w:rPr>
              <w:t>орой степени</w:t>
            </w:r>
          </w:p>
        </w:tc>
        <w:tc>
          <w:tcPr>
            <w:tcW w:w="0" w:type="auto"/>
          </w:tcPr>
          <w:p w:rsidR="00CD11BE" w:rsidRDefault="000A631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20.11.2013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0A631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0" w:type="auto"/>
          </w:tcPr>
          <w:p w:rsidR="00CD11BE" w:rsidRDefault="00E32311" w:rsidP="000A6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неравен</w:t>
            </w:r>
            <w:proofErr w:type="gramStart"/>
            <w:r>
              <w:rPr>
                <w:sz w:val="28"/>
                <w:szCs w:val="28"/>
              </w:rPr>
              <w:t>ств вт</w:t>
            </w:r>
            <w:proofErr w:type="gramEnd"/>
            <w:r>
              <w:rPr>
                <w:sz w:val="28"/>
                <w:szCs w:val="28"/>
              </w:rPr>
              <w:t>орой степени</w:t>
            </w:r>
          </w:p>
        </w:tc>
        <w:tc>
          <w:tcPr>
            <w:tcW w:w="0" w:type="auto"/>
          </w:tcPr>
          <w:p w:rsidR="00CD11BE" w:rsidRDefault="00E32311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E32311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0" w:type="auto"/>
          </w:tcPr>
          <w:p w:rsidR="00CD11BE" w:rsidRDefault="00E32311" w:rsidP="00E323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 интервалов</w:t>
            </w:r>
          </w:p>
        </w:tc>
        <w:tc>
          <w:tcPr>
            <w:tcW w:w="0" w:type="auto"/>
          </w:tcPr>
          <w:p w:rsidR="00CD11BE" w:rsidRDefault="00E32311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25.11.2013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E32311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</w:t>
            </w:r>
          </w:p>
        </w:tc>
        <w:tc>
          <w:tcPr>
            <w:tcW w:w="0" w:type="auto"/>
          </w:tcPr>
          <w:p w:rsidR="00CD11BE" w:rsidRDefault="00E32311" w:rsidP="00E323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неравенств методом интервалов</w:t>
            </w:r>
          </w:p>
        </w:tc>
        <w:tc>
          <w:tcPr>
            <w:tcW w:w="0" w:type="auto"/>
          </w:tcPr>
          <w:p w:rsidR="00CD11BE" w:rsidRDefault="00E32311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27.11.2013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E32311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0" w:type="auto"/>
          </w:tcPr>
          <w:p w:rsidR="00CD11BE" w:rsidRDefault="00E32311" w:rsidP="00E323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3</w:t>
            </w:r>
          </w:p>
        </w:tc>
        <w:tc>
          <w:tcPr>
            <w:tcW w:w="0" w:type="auto"/>
          </w:tcPr>
          <w:p w:rsidR="00CD11BE" w:rsidRDefault="00E32311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D11BE" w:rsidRDefault="00E32311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Уравнения и неравенства с двумя переменными (17часов)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E32311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0" w:type="auto"/>
          </w:tcPr>
          <w:p w:rsidR="00CD11BE" w:rsidRDefault="00E32311" w:rsidP="00E323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Уравнение с двумя переменными и его график.</w:t>
            </w:r>
          </w:p>
        </w:tc>
        <w:tc>
          <w:tcPr>
            <w:tcW w:w="0" w:type="auto"/>
          </w:tcPr>
          <w:p w:rsidR="00CD11BE" w:rsidRDefault="00FE5DA3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02.12.2013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FE5DA3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0" w:type="auto"/>
          </w:tcPr>
          <w:p w:rsidR="00CD11BE" w:rsidRDefault="00FE5DA3" w:rsidP="00FE5D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Графический способ решения систем уравнений</w:t>
            </w:r>
          </w:p>
        </w:tc>
        <w:tc>
          <w:tcPr>
            <w:tcW w:w="0" w:type="auto"/>
          </w:tcPr>
          <w:p w:rsidR="00CD11BE" w:rsidRDefault="00FE5DA3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04.12.2013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FE5DA3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0" w:type="auto"/>
          </w:tcPr>
          <w:p w:rsidR="00CD11BE" w:rsidRDefault="00FE5DA3" w:rsidP="00FE5D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систем уравнений графическим методом</w:t>
            </w:r>
          </w:p>
        </w:tc>
        <w:tc>
          <w:tcPr>
            <w:tcW w:w="0" w:type="auto"/>
          </w:tcPr>
          <w:p w:rsidR="00CD11BE" w:rsidRDefault="00FE5DA3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05.12.2013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FE5DA3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0" w:type="auto"/>
          </w:tcPr>
          <w:p w:rsidR="00CD11BE" w:rsidRDefault="00FE5DA3" w:rsidP="00FE5D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Графики уравнений с двумя переменными</w:t>
            </w:r>
          </w:p>
        </w:tc>
        <w:tc>
          <w:tcPr>
            <w:tcW w:w="0" w:type="auto"/>
          </w:tcPr>
          <w:p w:rsidR="00CD11BE" w:rsidRDefault="00FE5DA3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09.12.2013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FE5DA3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0" w:type="auto"/>
          </w:tcPr>
          <w:p w:rsidR="00CD11BE" w:rsidRDefault="00FE5DA3" w:rsidP="00FE5D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систем уравнений второй степени</w:t>
            </w:r>
          </w:p>
        </w:tc>
        <w:tc>
          <w:tcPr>
            <w:tcW w:w="0" w:type="auto"/>
          </w:tcPr>
          <w:p w:rsidR="00CD11BE" w:rsidRDefault="00FE5DA3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11.12.2013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FE5DA3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0" w:type="auto"/>
          </w:tcPr>
          <w:p w:rsidR="00CD11BE" w:rsidRDefault="00FE5DA3" w:rsidP="00FE5D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Системы уравнений второй степени и их решения</w:t>
            </w:r>
          </w:p>
        </w:tc>
        <w:tc>
          <w:tcPr>
            <w:tcW w:w="0" w:type="auto"/>
          </w:tcPr>
          <w:p w:rsidR="00CD11BE" w:rsidRDefault="00FE5DA3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12.12.2013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FE5DA3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0" w:type="auto"/>
          </w:tcPr>
          <w:p w:rsidR="00CD11BE" w:rsidRDefault="00FE5DA3" w:rsidP="00FE5D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</w:t>
            </w:r>
            <w:r w:rsidR="00DB7E3D">
              <w:rPr>
                <w:sz w:val="28"/>
                <w:szCs w:val="28"/>
              </w:rPr>
              <w:t>примеров по теме «Системы уравнений»</w:t>
            </w:r>
          </w:p>
        </w:tc>
        <w:tc>
          <w:tcPr>
            <w:tcW w:w="0" w:type="auto"/>
          </w:tcPr>
          <w:p w:rsidR="00CD11BE" w:rsidRDefault="00DB7E3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16.12.2013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DB7E3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0" w:type="auto"/>
          </w:tcPr>
          <w:p w:rsidR="00CD11BE" w:rsidRDefault="00DB7E3D" w:rsidP="00DB7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составление систем уравнений</w:t>
            </w:r>
          </w:p>
        </w:tc>
        <w:tc>
          <w:tcPr>
            <w:tcW w:w="0" w:type="auto"/>
          </w:tcPr>
          <w:p w:rsidR="00CD11BE" w:rsidRDefault="00DB7E3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18.12.2013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DB7E3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0" w:type="auto"/>
          </w:tcPr>
          <w:p w:rsidR="00CD11BE" w:rsidRDefault="00DB7E3D" w:rsidP="00DB7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составление системы уравнений</w:t>
            </w:r>
          </w:p>
        </w:tc>
        <w:tc>
          <w:tcPr>
            <w:tcW w:w="0" w:type="auto"/>
          </w:tcPr>
          <w:p w:rsidR="00CD11BE" w:rsidRDefault="00DB7E3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DB7E3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0" w:type="auto"/>
          </w:tcPr>
          <w:p w:rsidR="00CD11BE" w:rsidRDefault="00DB7E3D" w:rsidP="00DB7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с помощью систем уравнений</w:t>
            </w:r>
          </w:p>
        </w:tc>
        <w:tc>
          <w:tcPr>
            <w:tcW w:w="0" w:type="auto"/>
          </w:tcPr>
          <w:p w:rsidR="00CD11BE" w:rsidRDefault="00DB7E3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23.12.2013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DB7E3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0" w:type="auto"/>
          </w:tcPr>
          <w:p w:rsidR="00CD11BE" w:rsidRDefault="00DB7E3D" w:rsidP="00DB7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составление систем уравнений</w:t>
            </w:r>
          </w:p>
        </w:tc>
        <w:tc>
          <w:tcPr>
            <w:tcW w:w="0" w:type="auto"/>
          </w:tcPr>
          <w:p w:rsidR="00CD11BE" w:rsidRDefault="00DB7E3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DB7E3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0" w:type="auto"/>
          </w:tcPr>
          <w:p w:rsidR="00CD11BE" w:rsidRDefault="00DB7E3D" w:rsidP="00DB7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Приемы решения задач на составление системы уравнений</w:t>
            </w:r>
          </w:p>
        </w:tc>
        <w:tc>
          <w:tcPr>
            <w:tcW w:w="0" w:type="auto"/>
          </w:tcPr>
          <w:p w:rsidR="00CD11BE" w:rsidRDefault="00DB7E3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26.12.2013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DB7E3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0" w:type="auto"/>
          </w:tcPr>
          <w:p w:rsidR="00CD11BE" w:rsidRDefault="00DB7E3D" w:rsidP="00DB7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Неравенства с двумя переменными</w:t>
            </w:r>
          </w:p>
        </w:tc>
        <w:tc>
          <w:tcPr>
            <w:tcW w:w="0" w:type="auto"/>
          </w:tcPr>
          <w:p w:rsidR="00CD11BE" w:rsidRDefault="00DB7E3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13.01.2014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DB7E3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0" w:type="auto"/>
          </w:tcPr>
          <w:p w:rsidR="00CD11BE" w:rsidRDefault="00DB7E3D" w:rsidP="00DB7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неравен</w:t>
            </w:r>
            <w:proofErr w:type="gramStart"/>
            <w:r>
              <w:rPr>
                <w:sz w:val="28"/>
                <w:szCs w:val="28"/>
              </w:rPr>
              <w:t>ств с дв</w:t>
            </w:r>
            <w:proofErr w:type="gramEnd"/>
            <w:r>
              <w:rPr>
                <w:sz w:val="28"/>
                <w:szCs w:val="28"/>
              </w:rPr>
              <w:t>умя переменными</w:t>
            </w:r>
          </w:p>
        </w:tc>
        <w:tc>
          <w:tcPr>
            <w:tcW w:w="0" w:type="auto"/>
          </w:tcPr>
          <w:p w:rsidR="00CD11BE" w:rsidRDefault="00DB7E3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15.01.2014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DB7E3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0" w:type="auto"/>
          </w:tcPr>
          <w:p w:rsidR="00CD11BE" w:rsidRDefault="00DB7E3D" w:rsidP="00DB7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Системы неравен</w:t>
            </w:r>
            <w:proofErr w:type="gramStart"/>
            <w:r>
              <w:rPr>
                <w:sz w:val="28"/>
                <w:szCs w:val="28"/>
              </w:rPr>
              <w:t>ств с дв</w:t>
            </w:r>
            <w:proofErr w:type="gramEnd"/>
            <w:r>
              <w:rPr>
                <w:sz w:val="28"/>
                <w:szCs w:val="28"/>
              </w:rPr>
              <w:t>умя переменными</w:t>
            </w:r>
          </w:p>
        </w:tc>
        <w:tc>
          <w:tcPr>
            <w:tcW w:w="0" w:type="auto"/>
          </w:tcPr>
          <w:p w:rsidR="00CD11BE" w:rsidRDefault="00DB7E3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16.01.2014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DB7E3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0" w:type="auto"/>
          </w:tcPr>
          <w:p w:rsidR="00CD11BE" w:rsidRDefault="00DB7E3D" w:rsidP="00DB7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систем неравен</w:t>
            </w:r>
            <w:proofErr w:type="gramStart"/>
            <w:r>
              <w:rPr>
                <w:sz w:val="28"/>
                <w:szCs w:val="28"/>
              </w:rPr>
              <w:t>ств с дв</w:t>
            </w:r>
            <w:proofErr w:type="gramEnd"/>
            <w:r>
              <w:rPr>
                <w:sz w:val="28"/>
                <w:szCs w:val="28"/>
              </w:rPr>
              <w:t>умя переменными</w:t>
            </w:r>
          </w:p>
        </w:tc>
        <w:tc>
          <w:tcPr>
            <w:tcW w:w="0" w:type="auto"/>
          </w:tcPr>
          <w:p w:rsidR="00CD11BE" w:rsidRDefault="00DB7E3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20.01.2014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DB7E3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0" w:type="auto"/>
          </w:tcPr>
          <w:p w:rsidR="00CD11BE" w:rsidRDefault="00DB7E3D" w:rsidP="00DB7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4</w:t>
            </w:r>
          </w:p>
        </w:tc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22.01.2014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Арифметическая и геометрическая прогрессии (15 часов)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0" w:type="auto"/>
          </w:tcPr>
          <w:p w:rsidR="00CD11BE" w:rsidRDefault="004E46CD" w:rsidP="004E46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Последовательности</w:t>
            </w:r>
          </w:p>
        </w:tc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23.01.2014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0" w:type="auto"/>
          </w:tcPr>
          <w:p w:rsidR="00CD11BE" w:rsidRDefault="004E46CD" w:rsidP="004E46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арифметической прогрессии</w:t>
            </w:r>
          </w:p>
        </w:tc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27.01.2014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0" w:type="auto"/>
          </w:tcPr>
          <w:p w:rsidR="00CD11BE" w:rsidRPr="004E46CD" w:rsidRDefault="004E46CD" w:rsidP="004E46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Формула </w:t>
            </w:r>
            <w:r>
              <w:rPr>
                <w:sz w:val="28"/>
                <w:szCs w:val="28"/>
                <w:lang w:val="en-US"/>
              </w:rPr>
              <w:t>n</w:t>
            </w:r>
            <w:r w:rsidRPr="004E46C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–го члена арифметической прогрессии</w:t>
            </w:r>
          </w:p>
        </w:tc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29.01.2014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0" w:type="auto"/>
          </w:tcPr>
          <w:p w:rsidR="00CD11BE" w:rsidRPr="004E46CD" w:rsidRDefault="004E46CD" w:rsidP="004E46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примеров на нахождение </w:t>
            </w:r>
            <w:r>
              <w:rPr>
                <w:sz w:val="28"/>
                <w:szCs w:val="28"/>
                <w:lang w:val="en-US"/>
              </w:rPr>
              <w:t>n</w:t>
            </w:r>
            <w:r w:rsidRPr="004E46C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–го члена</w:t>
            </w:r>
          </w:p>
        </w:tc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30.01.2014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0" w:type="auto"/>
          </w:tcPr>
          <w:p w:rsidR="00CD11BE" w:rsidRDefault="004E46CD" w:rsidP="004E46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Примеры на нахождение членов арифметической прогрессии</w:t>
            </w:r>
          </w:p>
        </w:tc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03.02.2014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0" w:type="auto"/>
          </w:tcPr>
          <w:p w:rsidR="00CD11BE" w:rsidRPr="004E46CD" w:rsidRDefault="004E46CD" w:rsidP="004E46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Формула суммы </w:t>
            </w:r>
            <w:r>
              <w:rPr>
                <w:sz w:val="28"/>
                <w:szCs w:val="28"/>
                <w:lang w:val="en-US"/>
              </w:rPr>
              <w:t>n</w:t>
            </w:r>
            <w:r w:rsidRPr="004E46C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первичных членов арифметической прогрессии</w:t>
            </w:r>
          </w:p>
        </w:tc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05.02.2014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0" w:type="auto"/>
          </w:tcPr>
          <w:p w:rsidR="00CD11BE" w:rsidRPr="004E46CD" w:rsidRDefault="004E46CD" w:rsidP="004E46CD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Решение примеров на нахождение </w:t>
            </w:r>
            <w:r>
              <w:rPr>
                <w:sz w:val="28"/>
                <w:szCs w:val="28"/>
                <w:lang w:val="en-US"/>
              </w:rPr>
              <w:t>S</w:t>
            </w:r>
            <w:r w:rsidRPr="004E46C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06.02.2014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0" w:type="auto"/>
          </w:tcPr>
          <w:p w:rsidR="00CD11BE" w:rsidRDefault="004E46CD" w:rsidP="004E46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5</w:t>
            </w:r>
          </w:p>
        </w:tc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10.02.2014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0" w:type="auto"/>
          </w:tcPr>
          <w:p w:rsidR="00CD11BE" w:rsidRDefault="004E46CD" w:rsidP="004E46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геометрической прогрессии</w:t>
            </w:r>
          </w:p>
        </w:tc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12.02.2014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0" w:type="auto"/>
          </w:tcPr>
          <w:p w:rsidR="00CD11BE" w:rsidRPr="004E46CD" w:rsidRDefault="004E46CD" w:rsidP="004E46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Формула </w:t>
            </w:r>
            <w:r>
              <w:rPr>
                <w:sz w:val="28"/>
                <w:szCs w:val="28"/>
                <w:lang w:val="en-US"/>
              </w:rPr>
              <w:t>n</w:t>
            </w:r>
            <w:r w:rsidRPr="004E46C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–го члена геометрической прогрессии</w:t>
            </w:r>
          </w:p>
        </w:tc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0" w:type="auto"/>
          </w:tcPr>
          <w:p w:rsidR="00CD11BE" w:rsidRPr="004E46CD" w:rsidRDefault="004E46CD" w:rsidP="004E46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Формула суммы </w:t>
            </w:r>
            <w:r>
              <w:rPr>
                <w:sz w:val="28"/>
                <w:szCs w:val="28"/>
                <w:lang w:val="en-US"/>
              </w:rPr>
              <w:t>n</w:t>
            </w:r>
            <w:r w:rsidRPr="004E46C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первых членов геометрической прогрессии</w:t>
            </w:r>
          </w:p>
        </w:tc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17.02.2014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0" w:type="auto"/>
          </w:tcPr>
          <w:p w:rsidR="00CD11BE" w:rsidRDefault="004E46CD" w:rsidP="004E46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примеров по теме «Геометрическая прогрессия»</w:t>
            </w:r>
          </w:p>
        </w:tc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19.02.2014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4E46CD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0" w:type="auto"/>
          </w:tcPr>
          <w:p w:rsidR="00CD11BE" w:rsidRDefault="00190480" w:rsidP="004E46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бесконечной геометрической прогрессии</w:t>
            </w:r>
          </w:p>
        </w:tc>
        <w:tc>
          <w:tcPr>
            <w:tcW w:w="0" w:type="auto"/>
          </w:tcPr>
          <w:p w:rsidR="00CD11BE" w:rsidRDefault="0019048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19048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0" w:type="auto"/>
          </w:tcPr>
          <w:p w:rsidR="00CD11BE" w:rsidRPr="00190480" w:rsidRDefault="00190480" w:rsidP="001904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Примеры на нахождение </w:t>
            </w:r>
            <w:proofErr w:type="spellStart"/>
            <w:r>
              <w:rPr>
                <w:sz w:val="28"/>
                <w:szCs w:val="28"/>
                <w:lang w:val="en-US"/>
              </w:rPr>
              <w:t>Bn</w:t>
            </w:r>
            <w:proofErr w:type="spellEnd"/>
            <w:r w:rsidRPr="0019048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 </w:t>
            </w:r>
            <w:proofErr w:type="spellStart"/>
            <w:r>
              <w:rPr>
                <w:sz w:val="28"/>
                <w:szCs w:val="28"/>
                <w:lang w:val="en-US"/>
              </w:rPr>
              <w:t>Sn</w:t>
            </w:r>
            <w:proofErr w:type="spellEnd"/>
          </w:p>
        </w:tc>
        <w:tc>
          <w:tcPr>
            <w:tcW w:w="0" w:type="auto"/>
          </w:tcPr>
          <w:p w:rsidR="00CD11BE" w:rsidRDefault="0019048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24.02.2014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19048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:rsidR="00CD11BE" w:rsidRDefault="00190480" w:rsidP="001904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6 по теме «Геометрическая прогрессия»</w:t>
            </w:r>
          </w:p>
        </w:tc>
        <w:tc>
          <w:tcPr>
            <w:tcW w:w="0" w:type="auto"/>
          </w:tcPr>
          <w:p w:rsidR="00CD11BE" w:rsidRDefault="0019048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26.02.2014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D11BE" w:rsidRDefault="0019048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Элементы комбинаторики и теории вероятностей (13 часов)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19048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0" w:type="auto"/>
          </w:tcPr>
          <w:p w:rsidR="00CD11BE" w:rsidRDefault="00190480" w:rsidP="001904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Примеры комбинаторных задач</w:t>
            </w:r>
          </w:p>
        </w:tc>
        <w:tc>
          <w:tcPr>
            <w:tcW w:w="0" w:type="auto"/>
          </w:tcPr>
          <w:p w:rsidR="00CD11BE" w:rsidRDefault="0019048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19048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0" w:type="auto"/>
          </w:tcPr>
          <w:p w:rsidR="00CD11BE" w:rsidRDefault="00190480" w:rsidP="001904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комбинаторных задач</w:t>
            </w:r>
          </w:p>
        </w:tc>
        <w:tc>
          <w:tcPr>
            <w:tcW w:w="0" w:type="auto"/>
          </w:tcPr>
          <w:p w:rsidR="00CD11BE" w:rsidRDefault="0019048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03.03.2014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19048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71</w:t>
            </w:r>
          </w:p>
        </w:tc>
        <w:tc>
          <w:tcPr>
            <w:tcW w:w="0" w:type="auto"/>
          </w:tcPr>
          <w:p w:rsidR="00CD11BE" w:rsidRDefault="00190480" w:rsidP="001904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Перестановки</w:t>
            </w:r>
          </w:p>
        </w:tc>
        <w:tc>
          <w:tcPr>
            <w:tcW w:w="0" w:type="auto"/>
          </w:tcPr>
          <w:p w:rsidR="00CD11BE" w:rsidRDefault="0019048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05.03.2014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19048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0" w:type="auto"/>
          </w:tcPr>
          <w:p w:rsidR="00CD11BE" w:rsidRDefault="00190480" w:rsidP="001904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определение числа установок</w:t>
            </w:r>
          </w:p>
        </w:tc>
        <w:tc>
          <w:tcPr>
            <w:tcW w:w="0" w:type="auto"/>
          </w:tcPr>
          <w:p w:rsidR="00CD11BE" w:rsidRDefault="0019048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19048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0" w:type="auto"/>
          </w:tcPr>
          <w:p w:rsidR="00CD11BE" w:rsidRDefault="00190480" w:rsidP="001904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Размещения</w:t>
            </w:r>
          </w:p>
        </w:tc>
        <w:tc>
          <w:tcPr>
            <w:tcW w:w="0" w:type="auto"/>
          </w:tcPr>
          <w:p w:rsidR="00CD11BE" w:rsidRDefault="0019048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10.03.2014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19048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0" w:type="auto"/>
          </w:tcPr>
          <w:p w:rsidR="00CD11BE" w:rsidRDefault="00190480" w:rsidP="001904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определение числа размещений</w:t>
            </w:r>
          </w:p>
        </w:tc>
        <w:tc>
          <w:tcPr>
            <w:tcW w:w="0" w:type="auto"/>
          </w:tcPr>
          <w:p w:rsidR="00CD11BE" w:rsidRDefault="0019048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12.03.2014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190480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0" w:type="auto"/>
          </w:tcPr>
          <w:p w:rsidR="00CD11BE" w:rsidRDefault="00190480" w:rsidP="001904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Сочетания</w:t>
            </w:r>
          </w:p>
        </w:tc>
        <w:tc>
          <w:tcPr>
            <w:tcW w:w="0" w:type="auto"/>
          </w:tcPr>
          <w:p w:rsidR="00CD11BE" w:rsidRDefault="00302EE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13.03.2014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302EE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0" w:type="auto"/>
          </w:tcPr>
          <w:p w:rsidR="00CD11BE" w:rsidRDefault="00302EE4" w:rsidP="00302E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определение числа сочетаний</w:t>
            </w:r>
          </w:p>
        </w:tc>
        <w:tc>
          <w:tcPr>
            <w:tcW w:w="0" w:type="auto"/>
          </w:tcPr>
          <w:p w:rsidR="00CD11BE" w:rsidRDefault="00302EE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17.03.2014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302EE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0" w:type="auto"/>
          </w:tcPr>
          <w:p w:rsidR="00CD11BE" w:rsidRDefault="00302EE4" w:rsidP="00302E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Относительная частота случайного события</w:t>
            </w:r>
          </w:p>
        </w:tc>
        <w:tc>
          <w:tcPr>
            <w:tcW w:w="0" w:type="auto"/>
          </w:tcPr>
          <w:p w:rsidR="00CD11BE" w:rsidRDefault="00302EE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19.03.2014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302EE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0" w:type="auto"/>
          </w:tcPr>
          <w:p w:rsidR="00CD11BE" w:rsidRDefault="00302EE4" w:rsidP="00302E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Вероятность равновозможных событий.</w:t>
            </w:r>
          </w:p>
        </w:tc>
        <w:tc>
          <w:tcPr>
            <w:tcW w:w="0" w:type="auto"/>
          </w:tcPr>
          <w:p w:rsidR="00CD11BE" w:rsidRDefault="00302EE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20.03.2014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302EE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0" w:type="auto"/>
          </w:tcPr>
          <w:p w:rsidR="00CD11BE" w:rsidRDefault="00302EE4" w:rsidP="00302E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вычисление вероятности событий</w:t>
            </w:r>
          </w:p>
        </w:tc>
        <w:tc>
          <w:tcPr>
            <w:tcW w:w="0" w:type="auto"/>
          </w:tcPr>
          <w:p w:rsidR="00CD11BE" w:rsidRDefault="00302EE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31.03.2014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302EE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0" w:type="auto"/>
          </w:tcPr>
          <w:p w:rsidR="00CD11BE" w:rsidRDefault="00302EE4" w:rsidP="00302E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Примеры вычислений вероятности событий</w:t>
            </w:r>
          </w:p>
        </w:tc>
        <w:tc>
          <w:tcPr>
            <w:tcW w:w="0" w:type="auto"/>
          </w:tcPr>
          <w:p w:rsidR="00CD11BE" w:rsidRDefault="00302EE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02.04.2014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302EE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0" w:type="auto"/>
          </w:tcPr>
          <w:p w:rsidR="00CD11BE" w:rsidRDefault="00302EE4" w:rsidP="00302E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 7 по теме «Элементы комбинаторики и теории вероятностей»</w:t>
            </w:r>
          </w:p>
        </w:tc>
        <w:tc>
          <w:tcPr>
            <w:tcW w:w="0" w:type="auto"/>
          </w:tcPr>
          <w:p w:rsidR="00CD11BE" w:rsidRDefault="00302EE4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03.04.2014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D11BE" w:rsidRDefault="00591E1E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(18 часов)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591E1E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0" w:type="auto"/>
          </w:tcPr>
          <w:p w:rsidR="00CD11BE" w:rsidRDefault="00591E1E" w:rsidP="00591E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Стандартный вид числа</w:t>
            </w:r>
          </w:p>
        </w:tc>
        <w:tc>
          <w:tcPr>
            <w:tcW w:w="0" w:type="auto"/>
          </w:tcPr>
          <w:p w:rsidR="00CD11BE" w:rsidRDefault="00591E1E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07.04.2014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591E1E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0" w:type="auto"/>
          </w:tcPr>
          <w:p w:rsidR="00CD11BE" w:rsidRDefault="00591E1E" w:rsidP="00591E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проценты, нахождение отношений двух величин и выражение их в процентах</w:t>
            </w:r>
          </w:p>
        </w:tc>
        <w:tc>
          <w:tcPr>
            <w:tcW w:w="0" w:type="auto"/>
          </w:tcPr>
          <w:p w:rsidR="00CD11BE" w:rsidRDefault="00591E1E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09.04.2014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591E1E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0" w:type="auto"/>
          </w:tcPr>
          <w:p w:rsidR="00CD11BE" w:rsidRDefault="00591E1E" w:rsidP="00591E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Сравнение чисел, изображенных точками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координатной прямой</w:t>
            </w:r>
          </w:p>
        </w:tc>
        <w:tc>
          <w:tcPr>
            <w:tcW w:w="0" w:type="auto"/>
          </w:tcPr>
          <w:p w:rsidR="00CD11BE" w:rsidRDefault="00591E1E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591E1E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0" w:type="auto"/>
          </w:tcPr>
          <w:p w:rsidR="00CD11BE" w:rsidRDefault="001A0B68" w:rsidP="001A0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Нахождение значения буквенного выражения</w:t>
            </w:r>
          </w:p>
        </w:tc>
        <w:tc>
          <w:tcPr>
            <w:tcW w:w="0" w:type="auto"/>
          </w:tcPr>
          <w:p w:rsidR="00CD11BE" w:rsidRDefault="001A0B68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14.04.2014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1A0B68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0" w:type="auto"/>
          </w:tcPr>
          <w:p w:rsidR="00CD11BE" w:rsidRDefault="001A0B68" w:rsidP="001A0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Преобразование целых выражений</w:t>
            </w:r>
          </w:p>
        </w:tc>
        <w:tc>
          <w:tcPr>
            <w:tcW w:w="0" w:type="auto"/>
          </w:tcPr>
          <w:p w:rsidR="00CD11BE" w:rsidRDefault="001A0B68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16.04.2014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1A0B68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0" w:type="auto"/>
          </w:tcPr>
          <w:p w:rsidR="00CD11BE" w:rsidRDefault="001A0B68" w:rsidP="001A0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Преобразование рациональных выражений</w:t>
            </w:r>
          </w:p>
        </w:tc>
        <w:tc>
          <w:tcPr>
            <w:tcW w:w="0" w:type="auto"/>
          </w:tcPr>
          <w:p w:rsidR="00CD11BE" w:rsidRDefault="001A0B68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17.04.2014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1A0B68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0" w:type="auto"/>
          </w:tcPr>
          <w:p w:rsidR="00CD11BE" w:rsidRDefault="001A0B68" w:rsidP="001A0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 свойств арифметических квадратных корней для вычисления значений выражений</w:t>
            </w:r>
          </w:p>
        </w:tc>
        <w:tc>
          <w:tcPr>
            <w:tcW w:w="0" w:type="auto"/>
          </w:tcPr>
          <w:p w:rsidR="00CD11BE" w:rsidRDefault="001A0B68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21.04.2014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1A0B68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0" w:type="auto"/>
          </w:tcPr>
          <w:p w:rsidR="00CD11BE" w:rsidRDefault="001A0B68" w:rsidP="001A0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квадратного уравнения</w:t>
            </w:r>
          </w:p>
        </w:tc>
        <w:tc>
          <w:tcPr>
            <w:tcW w:w="0" w:type="auto"/>
          </w:tcPr>
          <w:p w:rsidR="00CD11BE" w:rsidRDefault="001A0B68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23.04.2014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1A0B68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0" w:type="auto"/>
          </w:tcPr>
          <w:p w:rsidR="00CD11BE" w:rsidRDefault="001A0B68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систем двух уравнений с двумя переменными</w:t>
            </w:r>
          </w:p>
        </w:tc>
        <w:tc>
          <w:tcPr>
            <w:tcW w:w="0" w:type="auto"/>
          </w:tcPr>
          <w:p w:rsidR="00CD11BE" w:rsidRDefault="001A0B68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1A0B68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0" w:type="auto"/>
          </w:tcPr>
          <w:p w:rsidR="00CD11BE" w:rsidRDefault="001A0B68" w:rsidP="001A0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уравнений по условию текстовой задачи</w:t>
            </w:r>
          </w:p>
        </w:tc>
        <w:tc>
          <w:tcPr>
            <w:tcW w:w="0" w:type="auto"/>
          </w:tcPr>
          <w:p w:rsidR="00CD11BE" w:rsidRDefault="001A0B68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1A0B68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0" w:type="auto"/>
          </w:tcPr>
          <w:p w:rsidR="00CD11BE" w:rsidRDefault="001A0B68" w:rsidP="001A0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линейных неравенств с одной переменной</w:t>
            </w:r>
          </w:p>
        </w:tc>
        <w:tc>
          <w:tcPr>
            <w:tcW w:w="0" w:type="auto"/>
          </w:tcPr>
          <w:p w:rsidR="00CD11BE" w:rsidRDefault="001A0B68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30.04.2014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1A0B68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0" w:type="auto"/>
          </w:tcPr>
          <w:p w:rsidR="00CD11BE" w:rsidRDefault="001A0B68" w:rsidP="001A0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квадратного неравенства</w:t>
            </w:r>
          </w:p>
        </w:tc>
        <w:tc>
          <w:tcPr>
            <w:tcW w:w="0" w:type="auto"/>
          </w:tcPr>
          <w:p w:rsidR="00CD11BE" w:rsidRDefault="001A0B68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02.05.2014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1A0B68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0" w:type="auto"/>
          </w:tcPr>
          <w:p w:rsidR="00CD11BE" w:rsidRDefault="00F40511" w:rsidP="001A0B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Прогрессии</w:t>
            </w:r>
          </w:p>
        </w:tc>
        <w:tc>
          <w:tcPr>
            <w:tcW w:w="0" w:type="auto"/>
          </w:tcPr>
          <w:p w:rsidR="00CD11BE" w:rsidRDefault="00F40511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05.05.2014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F40511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0" w:type="auto"/>
          </w:tcPr>
          <w:p w:rsidR="00CD11BE" w:rsidRDefault="00F40511" w:rsidP="00F405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График квадратичной функции</w:t>
            </w:r>
          </w:p>
        </w:tc>
        <w:tc>
          <w:tcPr>
            <w:tcW w:w="0" w:type="auto"/>
          </w:tcPr>
          <w:p w:rsidR="00CD11BE" w:rsidRDefault="00F40511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07.05.2014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F40511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0" w:type="auto"/>
          </w:tcPr>
          <w:p w:rsidR="00CD11BE" w:rsidRDefault="00F40511" w:rsidP="00F405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графиков</w:t>
            </w:r>
          </w:p>
        </w:tc>
        <w:tc>
          <w:tcPr>
            <w:tcW w:w="0" w:type="auto"/>
          </w:tcPr>
          <w:p w:rsidR="00CD11BE" w:rsidRDefault="00F40511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08.05.2014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F40511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0" w:type="auto"/>
          </w:tcPr>
          <w:p w:rsidR="00CD11BE" w:rsidRDefault="00F40511" w:rsidP="00F405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Вероятность событий</w:t>
            </w:r>
          </w:p>
        </w:tc>
        <w:tc>
          <w:tcPr>
            <w:tcW w:w="0" w:type="auto"/>
          </w:tcPr>
          <w:p w:rsidR="00CD11BE" w:rsidRDefault="00F40511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12.05.2014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F40511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0" w:type="auto"/>
          </w:tcPr>
          <w:p w:rsidR="00CD11BE" w:rsidRDefault="00F40511" w:rsidP="00F405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Вероятность событий</w:t>
            </w:r>
          </w:p>
        </w:tc>
        <w:tc>
          <w:tcPr>
            <w:tcW w:w="0" w:type="auto"/>
          </w:tcPr>
          <w:p w:rsidR="00CD11BE" w:rsidRDefault="00F40511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  <w:tr w:rsidR="001A0B68" w:rsidTr="00CD11BE">
        <w:tc>
          <w:tcPr>
            <w:tcW w:w="0" w:type="auto"/>
          </w:tcPr>
          <w:p w:rsidR="00CD11BE" w:rsidRDefault="00F40511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0" w:type="auto"/>
          </w:tcPr>
          <w:p w:rsidR="00CD11BE" w:rsidRDefault="00F40511" w:rsidP="00F405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Вычисление средних результатов измерений</w:t>
            </w:r>
          </w:p>
        </w:tc>
        <w:tc>
          <w:tcPr>
            <w:tcW w:w="0" w:type="auto"/>
          </w:tcPr>
          <w:p w:rsidR="00CD11BE" w:rsidRDefault="00F40511" w:rsidP="00CD11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15.05.2014</w:t>
            </w:r>
          </w:p>
        </w:tc>
        <w:tc>
          <w:tcPr>
            <w:tcW w:w="0" w:type="auto"/>
          </w:tcPr>
          <w:p w:rsidR="00CD11BE" w:rsidRDefault="00CD11BE" w:rsidP="00CD11BE">
            <w:pPr>
              <w:jc w:val="center"/>
              <w:rPr>
                <w:sz w:val="28"/>
                <w:szCs w:val="28"/>
              </w:rPr>
            </w:pPr>
          </w:p>
        </w:tc>
      </w:tr>
    </w:tbl>
    <w:p w:rsidR="00CD11BE" w:rsidRPr="00CD11BE" w:rsidRDefault="00F40511" w:rsidP="00F40511">
      <w:pPr>
        <w:rPr>
          <w:sz w:val="28"/>
          <w:szCs w:val="28"/>
        </w:rPr>
      </w:pPr>
      <w:r>
        <w:rPr>
          <w:sz w:val="28"/>
          <w:szCs w:val="28"/>
        </w:rPr>
        <w:t xml:space="preserve">100  Вычисление средних результатов измерений                      </w:t>
      </w:r>
      <w:r w:rsidR="009D701F">
        <w:rPr>
          <w:sz w:val="28"/>
          <w:szCs w:val="28"/>
        </w:rPr>
        <w:t>19.05.2014</w:t>
      </w:r>
    </w:p>
    <w:p w:rsidR="00137EE3" w:rsidRDefault="009D701F" w:rsidP="00137EE3">
      <w:pPr>
        <w:rPr>
          <w:sz w:val="32"/>
          <w:szCs w:val="32"/>
        </w:rPr>
      </w:pPr>
      <w:r>
        <w:rPr>
          <w:sz w:val="32"/>
          <w:szCs w:val="32"/>
        </w:rPr>
        <w:t>101-102 Итоговая контрольная работа                             21.05.2014</w:t>
      </w:r>
    </w:p>
    <w:p w:rsidR="00137EE3" w:rsidRPr="0060628D" w:rsidRDefault="00137EE3" w:rsidP="00137EE3">
      <w:pPr>
        <w:rPr>
          <w:sz w:val="36"/>
          <w:szCs w:val="36"/>
        </w:rPr>
      </w:pPr>
    </w:p>
    <w:sectPr w:rsidR="00137EE3" w:rsidRPr="0060628D" w:rsidSect="00243D95">
      <w:pgSz w:w="11906" w:h="16838"/>
      <w:pgMar w:top="284" w:right="424" w:bottom="426" w:left="357" w:header="709" w:footer="709" w:gutter="28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1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1">
    <w:nsid w:val="0000000D"/>
    <w:multiLevelType w:val="single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</w:rPr>
    </w:lvl>
  </w:abstractNum>
  <w:abstractNum w:abstractNumId="2">
    <w:nsid w:val="00000013"/>
    <w:multiLevelType w:val="singleLevel"/>
    <w:tmpl w:val="00000013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14"/>
    <w:multiLevelType w:val="singleLevel"/>
    <w:tmpl w:val="00000014"/>
    <w:name w:val="WW8Num33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/>
      </w:rPr>
    </w:lvl>
  </w:abstractNum>
  <w:abstractNum w:abstractNumId="4">
    <w:nsid w:val="03FE612E"/>
    <w:multiLevelType w:val="hybridMultilevel"/>
    <w:tmpl w:val="0DDE3B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4DB6BCE"/>
    <w:multiLevelType w:val="multilevel"/>
    <w:tmpl w:val="316A22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D5074A"/>
    <w:multiLevelType w:val="hybridMultilevel"/>
    <w:tmpl w:val="71D09DD4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341DFD"/>
    <w:multiLevelType w:val="hybridMultilevel"/>
    <w:tmpl w:val="6E16BA66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BB4889"/>
    <w:multiLevelType w:val="hybridMultilevel"/>
    <w:tmpl w:val="F8F4528C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5DD069E"/>
    <w:multiLevelType w:val="hybridMultilevel"/>
    <w:tmpl w:val="1198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7DE5AC6"/>
    <w:multiLevelType w:val="hybridMultilevel"/>
    <w:tmpl w:val="74741E6C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DC1BA1"/>
    <w:multiLevelType w:val="hybridMultilevel"/>
    <w:tmpl w:val="633C7D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521C0A"/>
    <w:multiLevelType w:val="hybridMultilevel"/>
    <w:tmpl w:val="CCC4FE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C6D3A08"/>
    <w:multiLevelType w:val="hybridMultilevel"/>
    <w:tmpl w:val="245643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FB8190F"/>
    <w:multiLevelType w:val="hybridMultilevel"/>
    <w:tmpl w:val="30AC7D3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5">
    <w:nsid w:val="21EB5FC3"/>
    <w:multiLevelType w:val="hybridMultilevel"/>
    <w:tmpl w:val="6ECCEC6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>
    <w:nsid w:val="28A27745"/>
    <w:multiLevelType w:val="hybridMultilevel"/>
    <w:tmpl w:val="FB4E736A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90A2246"/>
    <w:multiLevelType w:val="hybridMultilevel"/>
    <w:tmpl w:val="0C1251A4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E30503"/>
    <w:multiLevelType w:val="hybridMultilevel"/>
    <w:tmpl w:val="3B1603A8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182169"/>
    <w:multiLevelType w:val="hybridMultilevel"/>
    <w:tmpl w:val="CE4E3FA6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8387774"/>
    <w:multiLevelType w:val="hybridMultilevel"/>
    <w:tmpl w:val="C546AAE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21">
    <w:nsid w:val="3B6849E6"/>
    <w:multiLevelType w:val="hybridMultilevel"/>
    <w:tmpl w:val="5A500CE0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01160D"/>
    <w:multiLevelType w:val="hybridMultilevel"/>
    <w:tmpl w:val="13F4D428"/>
    <w:lvl w:ilvl="0" w:tplc="636EDE6A">
      <w:start w:val="65"/>
      <w:numFmt w:val="decimal"/>
      <w:lvlText w:val="%1."/>
      <w:lvlJc w:val="left"/>
      <w:pPr>
        <w:tabs>
          <w:tab w:val="num" w:pos="914"/>
        </w:tabs>
        <w:ind w:left="9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4"/>
        </w:tabs>
        <w:ind w:left="16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4"/>
        </w:tabs>
        <w:ind w:left="23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4"/>
        </w:tabs>
        <w:ind w:left="30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4"/>
        </w:tabs>
        <w:ind w:left="37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4"/>
        </w:tabs>
        <w:ind w:left="45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4"/>
        </w:tabs>
        <w:ind w:left="52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4"/>
        </w:tabs>
        <w:ind w:left="59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4"/>
        </w:tabs>
        <w:ind w:left="6674" w:hanging="180"/>
      </w:pPr>
    </w:lvl>
  </w:abstractNum>
  <w:abstractNum w:abstractNumId="23">
    <w:nsid w:val="3D5B03D1"/>
    <w:multiLevelType w:val="hybridMultilevel"/>
    <w:tmpl w:val="41E2CBAC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EBB5883"/>
    <w:multiLevelType w:val="hybridMultilevel"/>
    <w:tmpl w:val="034A73A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3EE92453"/>
    <w:multiLevelType w:val="hybridMultilevel"/>
    <w:tmpl w:val="5C14CB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4541599"/>
    <w:multiLevelType w:val="hybridMultilevel"/>
    <w:tmpl w:val="727207D4"/>
    <w:lvl w:ilvl="0" w:tplc="871A5DF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Times New Roman" w:hint="default"/>
        <w:b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5842116"/>
    <w:multiLevelType w:val="hybridMultilevel"/>
    <w:tmpl w:val="1F2C32FC"/>
    <w:lvl w:ilvl="0" w:tplc="8A30E5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493E237C"/>
    <w:multiLevelType w:val="hybridMultilevel"/>
    <w:tmpl w:val="292006B0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0093824"/>
    <w:multiLevelType w:val="hybridMultilevel"/>
    <w:tmpl w:val="DE4C8E36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755F90"/>
    <w:multiLevelType w:val="hybridMultilevel"/>
    <w:tmpl w:val="9F284E62"/>
    <w:lvl w:ilvl="0" w:tplc="5AE0C3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A712A8"/>
    <w:multiLevelType w:val="hybridMultilevel"/>
    <w:tmpl w:val="C9A6642C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EBE7A00"/>
    <w:multiLevelType w:val="hybridMultilevel"/>
    <w:tmpl w:val="4B5C9B7C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F6F693F"/>
    <w:multiLevelType w:val="hybridMultilevel"/>
    <w:tmpl w:val="2CD4468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>
    <w:nsid w:val="604D3645"/>
    <w:multiLevelType w:val="multilevel"/>
    <w:tmpl w:val="44583ADE"/>
    <w:lvl w:ilvl="0">
      <w:start w:val="4"/>
      <w:numFmt w:val="decimal"/>
      <w:lvlText w:val="2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3417AD9"/>
    <w:multiLevelType w:val="hybridMultilevel"/>
    <w:tmpl w:val="33802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5620B4"/>
    <w:multiLevelType w:val="hybridMultilevel"/>
    <w:tmpl w:val="A25E5C9E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38">
    <w:nsid w:val="692464A5"/>
    <w:multiLevelType w:val="hybridMultilevel"/>
    <w:tmpl w:val="CB726650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B876B0"/>
    <w:multiLevelType w:val="hybridMultilevel"/>
    <w:tmpl w:val="372C078A"/>
    <w:lvl w:ilvl="0" w:tplc="CC80C7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01F2A9D"/>
    <w:multiLevelType w:val="hybridMultilevel"/>
    <w:tmpl w:val="94D2A0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4635A9B"/>
    <w:multiLevelType w:val="multilevel"/>
    <w:tmpl w:val="8A14A2AA"/>
    <w:lvl w:ilvl="0">
      <w:start w:val="5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5AF0011"/>
    <w:multiLevelType w:val="hybridMultilevel"/>
    <w:tmpl w:val="71F8C3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AAB5799"/>
    <w:multiLevelType w:val="hybridMultilevel"/>
    <w:tmpl w:val="A7DAD35A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37"/>
  </w:num>
  <w:num w:numId="4">
    <w:abstractNumId w:val="20"/>
  </w:num>
  <w:num w:numId="5">
    <w:abstractNumId w:val="15"/>
  </w:num>
  <w:num w:numId="6">
    <w:abstractNumId w:val="33"/>
  </w:num>
  <w:num w:numId="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3"/>
  </w:num>
  <w:num w:numId="11">
    <w:abstractNumId w:val="24"/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</w:num>
  <w:num w:numId="14">
    <w:abstractNumId w:val="11"/>
  </w:num>
  <w:num w:numId="15">
    <w:abstractNumId w:val="40"/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34"/>
  </w:num>
  <w:num w:numId="19">
    <w:abstractNumId w:val="41"/>
  </w:num>
  <w:num w:numId="20">
    <w:abstractNumId w:val="4"/>
  </w:num>
  <w:num w:numId="21">
    <w:abstractNumId w:val="1"/>
  </w:num>
  <w:num w:numId="22">
    <w:abstractNumId w:val="2"/>
  </w:num>
  <w:num w:numId="23">
    <w:abstractNumId w:val="0"/>
  </w:num>
  <w:num w:numId="24">
    <w:abstractNumId w:val="3"/>
  </w:num>
  <w:num w:numId="25">
    <w:abstractNumId w:val="30"/>
  </w:num>
  <w:num w:numId="26">
    <w:abstractNumId w:val="12"/>
  </w:num>
  <w:num w:numId="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</w:num>
  <w:num w:numId="33">
    <w:abstractNumId w:val="32"/>
  </w:num>
  <w:num w:numId="34">
    <w:abstractNumId w:val="38"/>
  </w:num>
  <w:num w:numId="35">
    <w:abstractNumId w:val="18"/>
  </w:num>
  <w:num w:numId="36">
    <w:abstractNumId w:val="21"/>
  </w:num>
  <w:num w:numId="37">
    <w:abstractNumId w:val="16"/>
  </w:num>
  <w:num w:numId="38">
    <w:abstractNumId w:val="19"/>
  </w:num>
  <w:num w:numId="39">
    <w:abstractNumId w:val="17"/>
  </w:num>
  <w:num w:numId="40">
    <w:abstractNumId w:val="23"/>
  </w:num>
  <w:num w:numId="41">
    <w:abstractNumId w:val="7"/>
  </w:num>
  <w:num w:numId="42">
    <w:abstractNumId w:val="8"/>
  </w:num>
  <w:num w:numId="43">
    <w:abstractNumId w:val="28"/>
  </w:num>
  <w:num w:numId="44">
    <w:abstractNumId w:val="36"/>
  </w:num>
  <w:num w:numId="45">
    <w:abstractNumId w:val="39"/>
  </w:num>
  <w:num w:numId="4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491F4E"/>
    <w:rsid w:val="000079A6"/>
    <w:rsid w:val="000129DC"/>
    <w:rsid w:val="0002043F"/>
    <w:rsid w:val="00023C2A"/>
    <w:rsid w:val="00040121"/>
    <w:rsid w:val="000529AE"/>
    <w:rsid w:val="00056597"/>
    <w:rsid w:val="000825F0"/>
    <w:rsid w:val="00086C3D"/>
    <w:rsid w:val="000954AB"/>
    <w:rsid w:val="000A0A41"/>
    <w:rsid w:val="000A6310"/>
    <w:rsid w:val="000D6D16"/>
    <w:rsid w:val="000E0DED"/>
    <w:rsid w:val="0013357A"/>
    <w:rsid w:val="001367EE"/>
    <w:rsid w:val="00137EE3"/>
    <w:rsid w:val="0014289D"/>
    <w:rsid w:val="00160CCA"/>
    <w:rsid w:val="0016194E"/>
    <w:rsid w:val="00174DF2"/>
    <w:rsid w:val="001800AA"/>
    <w:rsid w:val="001826E2"/>
    <w:rsid w:val="00190480"/>
    <w:rsid w:val="00195D23"/>
    <w:rsid w:val="001A0B68"/>
    <w:rsid w:val="001A2ADF"/>
    <w:rsid w:val="001A38F5"/>
    <w:rsid w:val="001A3D4C"/>
    <w:rsid w:val="001B0D60"/>
    <w:rsid w:val="001C11CC"/>
    <w:rsid w:val="001C2324"/>
    <w:rsid w:val="001C7C97"/>
    <w:rsid w:val="001E6CBC"/>
    <w:rsid w:val="001E7713"/>
    <w:rsid w:val="001F1890"/>
    <w:rsid w:val="001F2156"/>
    <w:rsid w:val="00216AE8"/>
    <w:rsid w:val="00216B70"/>
    <w:rsid w:val="00217037"/>
    <w:rsid w:val="00220730"/>
    <w:rsid w:val="00221542"/>
    <w:rsid w:val="002244C8"/>
    <w:rsid w:val="002356C6"/>
    <w:rsid w:val="00243D95"/>
    <w:rsid w:val="002637FE"/>
    <w:rsid w:val="002710EA"/>
    <w:rsid w:val="0027651B"/>
    <w:rsid w:val="0027776D"/>
    <w:rsid w:val="00283204"/>
    <w:rsid w:val="0028559E"/>
    <w:rsid w:val="002A621C"/>
    <w:rsid w:val="002B368D"/>
    <w:rsid w:val="002B748B"/>
    <w:rsid w:val="00302EE4"/>
    <w:rsid w:val="0031191E"/>
    <w:rsid w:val="00337131"/>
    <w:rsid w:val="003558B4"/>
    <w:rsid w:val="00355F4D"/>
    <w:rsid w:val="0037264C"/>
    <w:rsid w:val="003B2AA4"/>
    <w:rsid w:val="003B71EB"/>
    <w:rsid w:val="003D4342"/>
    <w:rsid w:val="003E75C1"/>
    <w:rsid w:val="003F0999"/>
    <w:rsid w:val="003F1BB3"/>
    <w:rsid w:val="0040600A"/>
    <w:rsid w:val="00430E7B"/>
    <w:rsid w:val="004312EA"/>
    <w:rsid w:val="00432896"/>
    <w:rsid w:val="00452EF9"/>
    <w:rsid w:val="00453468"/>
    <w:rsid w:val="004745C0"/>
    <w:rsid w:val="00475B20"/>
    <w:rsid w:val="00476315"/>
    <w:rsid w:val="00476A2B"/>
    <w:rsid w:val="00481663"/>
    <w:rsid w:val="00491240"/>
    <w:rsid w:val="00491F4E"/>
    <w:rsid w:val="00492B8C"/>
    <w:rsid w:val="004B72B0"/>
    <w:rsid w:val="004C107A"/>
    <w:rsid w:val="004D03BC"/>
    <w:rsid w:val="004E46CD"/>
    <w:rsid w:val="004E6EB7"/>
    <w:rsid w:val="004F50FD"/>
    <w:rsid w:val="00504D80"/>
    <w:rsid w:val="00516E69"/>
    <w:rsid w:val="00521895"/>
    <w:rsid w:val="00521983"/>
    <w:rsid w:val="00522F3E"/>
    <w:rsid w:val="00527CC1"/>
    <w:rsid w:val="0053020C"/>
    <w:rsid w:val="005355E9"/>
    <w:rsid w:val="005627F0"/>
    <w:rsid w:val="005633A9"/>
    <w:rsid w:val="0057541A"/>
    <w:rsid w:val="00575FE6"/>
    <w:rsid w:val="005810D9"/>
    <w:rsid w:val="00590BEC"/>
    <w:rsid w:val="00591598"/>
    <w:rsid w:val="00591E1E"/>
    <w:rsid w:val="005A522F"/>
    <w:rsid w:val="005C05CC"/>
    <w:rsid w:val="005C2A4B"/>
    <w:rsid w:val="005C566D"/>
    <w:rsid w:val="005C5902"/>
    <w:rsid w:val="005D1A82"/>
    <w:rsid w:val="005E25A3"/>
    <w:rsid w:val="005F2757"/>
    <w:rsid w:val="005F3032"/>
    <w:rsid w:val="005F4402"/>
    <w:rsid w:val="00602295"/>
    <w:rsid w:val="006028BD"/>
    <w:rsid w:val="00603AD7"/>
    <w:rsid w:val="0060628D"/>
    <w:rsid w:val="00654337"/>
    <w:rsid w:val="00660096"/>
    <w:rsid w:val="00675801"/>
    <w:rsid w:val="00695D81"/>
    <w:rsid w:val="00696153"/>
    <w:rsid w:val="006A699B"/>
    <w:rsid w:val="006B0818"/>
    <w:rsid w:val="006B6370"/>
    <w:rsid w:val="006C2F4A"/>
    <w:rsid w:val="006D0FF8"/>
    <w:rsid w:val="006D3807"/>
    <w:rsid w:val="006E3ABA"/>
    <w:rsid w:val="006E712C"/>
    <w:rsid w:val="00703088"/>
    <w:rsid w:val="00734104"/>
    <w:rsid w:val="0074060F"/>
    <w:rsid w:val="00742154"/>
    <w:rsid w:val="00781BDB"/>
    <w:rsid w:val="0079553C"/>
    <w:rsid w:val="00795B0D"/>
    <w:rsid w:val="007A5A9A"/>
    <w:rsid w:val="007D796F"/>
    <w:rsid w:val="007F5E4C"/>
    <w:rsid w:val="007F6C76"/>
    <w:rsid w:val="0080129A"/>
    <w:rsid w:val="00802067"/>
    <w:rsid w:val="0081307A"/>
    <w:rsid w:val="0082537E"/>
    <w:rsid w:val="008353B8"/>
    <w:rsid w:val="00840E42"/>
    <w:rsid w:val="00842C49"/>
    <w:rsid w:val="00850487"/>
    <w:rsid w:val="00853357"/>
    <w:rsid w:val="008601F0"/>
    <w:rsid w:val="00874C8D"/>
    <w:rsid w:val="00885745"/>
    <w:rsid w:val="00885F34"/>
    <w:rsid w:val="00893049"/>
    <w:rsid w:val="008957AC"/>
    <w:rsid w:val="008B146B"/>
    <w:rsid w:val="008B4920"/>
    <w:rsid w:val="008B4E3E"/>
    <w:rsid w:val="008B7830"/>
    <w:rsid w:val="008D1E30"/>
    <w:rsid w:val="008D544B"/>
    <w:rsid w:val="008F058C"/>
    <w:rsid w:val="008F2D4E"/>
    <w:rsid w:val="00902400"/>
    <w:rsid w:val="00907662"/>
    <w:rsid w:val="009125C6"/>
    <w:rsid w:val="00941234"/>
    <w:rsid w:val="00961324"/>
    <w:rsid w:val="009817E9"/>
    <w:rsid w:val="00990685"/>
    <w:rsid w:val="009930E0"/>
    <w:rsid w:val="009A4821"/>
    <w:rsid w:val="009B7628"/>
    <w:rsid w:val="009C7CDF"/>
    <w:rsid w:val="009D701F"/>
    <w:rsid w:val="00A206F2"/>
    <w:rsid w:val="00A27239"/>
    <w:rsid w:val="00A46BB8"/>
    <w:rsid w:val="00A51E19"/>
    <w:rsid w:val="00A662CA"/>
    <w:rsid w:val="00A73067"/>
    <w:rsid w:val="00A81DD7"/>
    <w:rsid w:val="00A92FEA"/>
    <w:rsid w:val="00AA4270"/>
    <w:rsid w:val="00AA5428"/>
    <w:rsid w:val="00AB48FE"/>
    <w:rsid w:val="00AC2025"/>
    <w:rsid w:val="00AC3C30"/>
    <w:rsid w:val="00AD6E89"/>
    <w:rsid w:val="00AD7714"/>
    <w:rsid w:val="00AE1AB2"/>
    <w:rsid w:val="00AE1D3F"/>
    <w:rsid w:val="00AE55D7"/>
    <w:rsid w:val="00AF22C6"/>
    <w:rsid w:val="00AF2A55"/>
    <w:rsid w:val="00B021A0"/>
    <w:rsid w:val="00B136DA"/>
    <w:rsid w:val="00B16925"/>
    <w:rsid w:val="00B24AF8"/>
    <w:rsid w:val="00B364C6"/>
    <w:rsid w:val="00B434DB"/>
    <w:rsid w:val="00B732E2"/>
    <w:rsid w:val="00B81ED4"/>
    <w:rsid w:val="00B84386"/>
    <w:rsid w:val="00B912B1"/>
    <w:rsid w:val="00B9799B"/>
    <w:rsid w:val="00BA2470"/>
    <w:rsid w:val="00BA4647"/>
    <w:rsid w:val="00BB7C97"/>
    <w:rsid w:val="00BC699A"/>
    <w:rsid w:val="00BC7401"/>
    <w:rsid w:val="00BD20EA"/>
    <w:rsid w:val="00BD786C"/>
    <w:rsid w:val="00C058A2"/>
    <w:rsid w:val="00C066AE"/>
    <w:rsid w:val="00C070B1"/>
    <w:rsid w:val="00C27171"/>
    <w:rsid w:val="00C30B13"/>
    <w:rsid w:val="00C502B5"/>
    <w:rsid w:val="00C52837"/>
    <w:rsid w:val="00C80EE1"/>
    <w:rsid w:val="00CA5255"/>
    <w:rsid w:val="00CB13DF"/>
    <w:rsid w:val="00CB7E55"/>
    <w:rsid w:val="00CC4842"/>
    <w:rsid w:val="00CD11BE"/>
    <w:rsid w:val="00CE4DAA"/>
    <w:rsid w:val="00D0076B"/>
    <w:rsid w:val="00D04D7F"/>
    <w:rsid w:val="00D125E3"/>
    <w:rsid w:val="00D14210"/>
    <w:rsid w:val="00D17313"/>
    <w:rsid w:val="00D23A32"/>
    <w:rsid w:val="00D42161"/>
    <w:rsid w:val="00D47635"/>
    <w:rsid w:val="00D52966"/>
    <w:rsid w:val="00D56879"/>
    <w:rsid w:val="00D66E33"/>
    <w:rsid w:val="00D73E10"/>
    <w:rsid w:val="00D76736"/>
    <w:rsid w:val="00D81C01"/>
    <w:rsid w:val="00D91727"/>
    <w:rsid w:val="00DA4C2B"/>
    <w:rsid w:val="00DA4CB5"/>
    <w:rsid w:val="00DB2BCF"/>
    <w:rsid w:val="00DB7E3D"/>
    <w:rsid w:val="00DC3B30"/>
    <w:rsid w:val="00DD69BC"/>
    <w:rsid w:val="00DD6D07"/>
    <w:rsid w:val="00DF09BC"/>
    <w:rsid w:val="00DF37C6"/>
    <w:rsid w:val="00DF6586"/>
    <w:rsid w:val="00E0478D"/>
    <w:rsid w:val="00E13CB0"/>
    <w:rsid w:val="00E32062"/>
    <w:rsid w:val="00E32311"/>
    <w:rsid w:val="00E427FD"/>
    <w:rsid w:val="00E62042"/>
    <w:rsid w:val="00E94795"/>
    <w:rsid w:val="00EB7A4E"/>
    <w:rsid w:val="00ED316D"/>
    <w:rsid w:val="00ED5186"/>
    <w:rsid w:val="00F015DF"/>
    <w:rsid w:val="00F02554"/>
    <w:rsid w:val="00F03AC8"/>
    <w:rsid w:val="00F045C1"/>
    <w:rsid w:val="00F12330"/>
    <w:rsid w:val="00F12C61"/>
    <w:rsid w:val="00F25971"/>
    <w:rsid w:val="00F40511"/>
    <w:rsid w:val="00F45FD6"/>
    <w:rsid w:val="00F624E3"/>
    <w:rsid w:val="00F722D6"/>
    <w:rsid w:val="00F8451D"/>
    <w:rsid w:val="00FA5CF3"/>
    <w:rsid w:val="00FA5D7C"/>
    <w:rsid w:val="00FB03C5"/>
    <w:rsid w:val="00FB184A"/>
    <w:rsid w:val="00FB31F0"/>
    <w:rsid w:val="00FE5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A2B"/>
    <w:rPr>
      <w:sz w:val="24"/>
      <w:szCs w:val="24"/>
    </w:rPr>
  </w:style>
  <w:style w:type="paragraph" w:styleId="2">
    <w:name w:val="heading 2"/>
    <w:basedOn w:val="a"/>
    <w:next w:val="a"/>
    <w:qFormat/>
    <w:rsid w:val="00590BEC"/>
    <w:pPr>
      <w:keepNext/>
      <w:outlineLvl w:val="1"/>
    </w:pPr>
    <w:rPr>
      <w:b/>
      <w:i/>
      <w:sz w:val="20"/>
      <w:szCs w:val="20"/>
      <w:lang w:val="en-US"/>
    </w:rPr>
  </w:style>
  <w:style w:type="paragraph" w:styleId="3">
    <w:name w:val="heading 3"/>
    <w:basedOn w:val="a"/>
    <w:next w:val="a"/>
    <w:qFormat/>
    <w:rsid w:val="00590BEC"/>
    <w:pPr>
      <w:keepNext/>
      <w:jc w:val="center"/>
      <w:outlineLvl w:val="2"/>
    </w:pPr>
    <w:rPr>
      <w:szCs w:val="20"/>
      <w:lang w:val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3AD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603AD7"/>
    <w:rPr>
      <w:rFonts w:ascii="Calibri" w:eastAsia="Times New Roman" w:hAnsi="Calibri" w:cs="Times New Roman"/>
      <w:b/>
      <w:bCs/>
      <w:sz w:val="22"/>
      <w:szCs w:val="22"/>
    </w:rPr>
  </w:style>
  <w:style w:type="table" w:styleId="a3">
    <w:name w:val="Table Grid"/>
    <w:basedOn w:val="a1"/>
    <w:uiPriority w:val="59"/>
    <w:rsid w:val="00F12C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9B7628"/>
    <w:pPr>
      <w:shd w:val="clear" w:color="auto" w:fill="000080"/>
    </w:pPr>
    <w:rPr>
      <w:rFonts w:ascii="Tahoma" w:hAnsi="Tahoma" w:cs="Tahoma"/>
    </w:rPr>
  </w:style>
  <w:style w:type="paragraph" w:styleId="a5">
    <w:name w:val="Body Text"/>
    <w:basedOn w:val="a"/>
    <w:link w:val="a6"/>
    <w:rsid w:val="00603AD7"/>
    <w:pPr>
      <w:spacing w:after="120"/>
    </w:pPr>
  </w:style>
  <w:style w:type="character" w:customStyle="1" w:styleId="a6">
    <w:name w:val="Основной текст Знак"/>
    <w:basedOn w:val="a0"/>
    <w:link w:val="a5"/>
    <w:rsid w:val="00603AD7"/>
    <w:rPr>
      <w:sz w:val="24"/>
      <w:szCs w:val="24"/>
    </w:rPr>
  </w:style>
  <w:style w:type="paragraph" w:styleId="a7">
    <w:name w:val="Normal (Web)"/>
    <w:basedOn w:val="a"/>
    <w:uiPriority w:val="99"/>
    <w:rsid w:val="00603AD7"/>
    <w:pPr>
      <w:spacing w:before="100" w:beforeAutospacing="1" w:after="100" w:afterAutospacing="1"/>
    </w:pPr>
  </w:style>
  <w:style w:type="paragraph" w:styleId="a8">
    <w:name w:val="List Paragraph"/>
    <w:basedOn w:val="a"/>
    <w:qFormat/>
    <w:rsid w:val="00220730"/>
    <w:pPr>
      <w:ind w:left="720"/>
      <w:contextualSpacing/>
    </w:pPr>
  </w:style>
  <w:style w:type="character" w:styleId="a9">
    <w:name w:val="Hyperlink"/>
    <w:rsid w:val="00355F4D"/>
    <w:rPr>
      <w:color w:val="0066CC"/>
      <w:u w:val="single"/>
    </w:rPr>
  </w:style>
  <w:style w:type="character" w:customStyle="1" w:styleId="20">
    <w:name w:val="Заголовок №2_"/>
    <w:link w:val="21"/>
    <w:rsid w:val="00355F4D"/>
    <w:rPr>
      <w:sz w:val="27"/>
      <w:szCs w:val="27"/>
      <w:shd w:val="clear" w:color="auto" w:fill="FFFFFF"/>
    </w:rPr>
  </w:style>
  <w:style w:type="paragraph" w:customStyle="1" w:styleId="21">
    <w:name w:val="Заголовок №2"/>
    <w:basedOn w:val="a"/>
    <w:link w:val="20"/>
    <w:rsid w:val="00355F4D"/>
    <w:pPr>
      <w:shd w:val="clear" w:color="auto" w:fill="FFFFFF"/>
      <w:spacing w:line="322" w:lineRule="exact"/>
      <w:ind w:hanging="560"/>
      <w:outlineLvl w:val="1"/>
    </w:pPr>
    <w:rPr>
      <w:sz w:val="27"/>
      <w:szCs w:val="27"/>
    </w:rPr>
  </w:style>
  <w:style w:type="character" w:customStyle="1" w:styleId="aa">
    <w:name w:val="Основной текст_"/>
    <w:link w:val="1"/>
    <w:rsid w:val="00355F4D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a"/>
    <w:rsid w:val="00355F4D"/>
    <w:pPr>
      <w:shd w:val="clear" w:color="auto" w:fill="FFFFFF"/>
      <w:spacing w:line="322" w:lineRule="exact"/>
      <w:ind w:hanging="640"/>
      <w:jc w:val="both"/>
    </w:pPr>
    <w:rPr>
      <w:sz w:val="27"/>
      <w:szCs w:val="27"/>
    </w:rPr>
  </w:style>
  <w:style w:type="character" w:customStyle="1" w:styleId="ab">
    <w:name w:val="Основной текст + Полужирный;Курсив"/>
    <w:rsid w:val="00355F4D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ac">
    <w:name w:val="Основной текст + Полужирный"/>
    <w:rsid w:val="00355F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ad">
    <w:name w:val="Подпись к таблице_"/>
    <w:link w:val="ae"/>
    <w:rsid w:val="00355F4D"/>
    <w:rPr>
      <w:sz w:val="27"/>
      <w:szCs w:val="27"/>
      <w:shd w:val="clear" w:color="auto" w:fill="FFFFFF"/>
    </w:rPr>
  </w:style>
  <w:style w:type="paragraph" w:customStyle="1" w:styleId="ae">
    <w:name w:val="Подпись к таблице"/>
    <w:basedOn w:val="a"/>
    <w:link w:val="ad"/>
    <w:rsid w:val="00355F4D"/>
    <w:pPr>
      <w:shd w:val="clear" w:color="auto" w:fill="FFFFFF"/>
      <w:spacing w:line="0" w:lineRule="atLeast"/>
    </w:pPr>
    <w:rPr>
      <w:sz w:val="27"/>
      <w:szCs w:val="27"/>
    </w:rPr>
  </w:style>
  <w:style w:type="character" w:customStyle="1" w:styleId="22">
    <w:name w:val="Основной текст (2)_"/>
    <w:link w:val="23"/>
    <w:rsid w:val="00355F4D"/>
    <w:rPr>
      <w:sz w:val="27"/>
      <w:szCs w:val="2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55F4D"/>
    <w:pPr>
      <w:shd w:val="clear" w:color="auto" w:fill="FFFFFF"/>
      <w:spacing w:line="317" w:lineRule="exact"/>
      <w:jc w:val="right"/>
    </w:pPr>
    <w:rPr>
      <w:sz w:val="27"/>
      <w:szCs w:val="27"/>
    </w:rPr>
  </w:style>
  <w:style w:type="character" w:customStyle="1" w:styleId="30">
    <w:name w:val="Основной текст (3)_"/>
    <w:link w:val="31"/>
    <w:rsid w:val="00355F4D"/>
    <w:rPr>
      <w:shd w:val="clear" w:color="auto" w:fill="FFFFFF"/>
    </w:rPr>
  </w:style>
  <w:style w:type="paragraph" w:customStyle="1" w:styleId="31">
    <w:name w:val="Основной текст (3)"/>
    <w:basedOn w:val="a"/>
    <w:link w:val="30"/>
    <w:rsid w:val="00355F4D"/>
    <w:pPr>
      <w:shd w:val="clear" w:color="auto" w:fill="FFFFFF"/>
      <w:spacing w:line="0" w:lineRule="atLeast"/>
    </w:pPr>
    <w:rPr>
      <w:sz w:val="20"/>
      <w:szCs w:val="20"/>
    </w:rPr>
  </w:style>
  <w:style w:type="character" w:customStyle="1" w:styleId="4">
    <w:name w:val="Основной текст (4)_"/>
    <w:link w:val="40"/>
    <w:rsid w:val="00355F4D"/>
    <w:rPr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55F4D"/>
    <w:pPr>
      <w:shd w:val="clear" w:color="auto" w:fill="FFFFFF"/>
      <w:spacing w:line="322" w:lineRule="exact"/>
      <w:jc w:val="both"/>
    </w:pPr>
    <w:rPr>
      <w:sz w:val="27"/>
      <w:szCs w:val="27"/>
    </w:rPr>
  </w:style>
  <w:style w:type="character" w:customStyle="1" w:styleId="41">
    <w:name w:val="Основной текст (4) + Не полужирный;Не курсив"/>
    <w:rsid w:val="00355F4D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42">
    <w:name w:val="Основной текст (4) + Не курсив"/>
    <w:rsid w:val="00355F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24">
    <w:name w:val="Заголовок №2 + Не полужирный"/>
    <w:rsid w:val="00355F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link w:val="11"/>
    <w:rsid w:val="00355F4D"/>
    <w:rPr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rsid w:val="00355F4D"/>
    <w:pPr>
      <w:shd w:val="clear" w:color="auto" w:fill="FFFFFF"/>
      <w:spacing w:before="420" w:line="317" w:lineRule="exact"/>
      <w:outlineLvl w:val="0"/>
    </w:pPr>
    <w:rPr>
      <w:sz w:val="27"/>
      <w:szCs w:val="27"/>
    </w:rPr>
  </w:style>
  <w:style w:type="character" w:customStyle="1" w:styleId="7">
    <w:name w:val="Основной текст (7)_"/>
    <w:rsid w:val="00355F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70">
    <w:name w:val="Основной текст (7)"/>
    <w:rsid w:val="00355F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61">
    <w:name w:val="Основной текст (6)_"/>
    <w:link w:val="62"/>
    <w:rsid w:val="00355F4D"/>
    <w:rPr>
      <w:sz w:val="23"/>
      <w:szCs w:val="23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355F4D"/>
    <w:pPr>
      <w:shd w:val="clear" w:color="auto" w:fill="FFFFFF"/>
      <w:spacing w:line="0" w:lineRule="atLeast"/>
    </w:pPr>
    <w:rPr>
      <w:sz w:val="23"/>
      <w:szCs w:val="23"/>
    </w:rPr>
  </w:style>
  <w:style w:type="character" w:customStyle="1" w:styleId="5">
    <w:name w:val="Основной текст (5)_"/>
    <w:link w:val="50"/>
    <w:rsid w:val="00355F4D"/>
    <w:rPr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55F4D"/>
    <w:pPr>
      <w:shd w:val="clear" w:color="auto" w:fill="FFFFFF"/>
      <w:spacing w:line="0" w:lineRule="atLeast"/>
    </w:pPr>
    <w:rPr>
      <w:sz w:val="23"/>
      <w:szCs w:val="23"/>
    </w:rPr>
  </w:style>
  <w:style w:type="character" w:customStyle="1" w:styleId="71">
    <w:name w:val="Основной текст (7) + Не курсив"/>
    <w:rsid w:val="00355F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_"/>
    <w:link w:val="80"/>
    <w:rsid w:val="00355F4D"/>
    <w:rPr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55F4D"/>
    <w:pPr>
      <w:shd w:val="clear" w:color="auto" w:fill="FFFFFF"/>
      <w:spacing w:line="0" w:lineRule="atLeast"/>
    </w:pPr>
    <w:rPr>
      <w:sz w:val="15"/>
      <w:szCs w:val="15"/>
    </w:rPr>
  </w:style>
  <w:style w:type="character" w:customStyle="1" w:styleId="51">
    <w:name w:val="Основной текст (5) + Курсив"/>
    <w:rsid w:val="00355F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styleId="af">
    <w:name w:val="Strong"/>
    <w:basedOn w:val="a0"/>
    <w:uiPriority w:val="22"/>
    <w:qFormat/>
    <w:rsid w:val="00B021A0"/>
    <w:rPr>
      <w:b/>
      <w:bCs/>
    </w:rPr>
  </w:style>
  <w:style w:type="character" w:customStyle="1" w:styleId="red1">
    <w:name w:val="red1"/>
    <w:basedOn w:val="a0"/>
    <w:rsid w:val="00B021A0"/>
    <w:rPr>
      <w:color w:val="CC0000"/>
    </w:rPr>
  </w:style>
  <w:style w:type="paragraph" w:styleId="af0">
    <w:name w:val="Body Text Indent"/>
    <w:basedOn w:val="a"/>
    <w:link w:val="af1"/>
    <w:uiPriority w:val="99"/>
    <w:semiHidden/>
    <w:unhideWhenUsed/>
    <w:rsid w:val="00195D23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195D23"/>
    <w:rPr>
      <w:sz w:val="24"/>
      <w:szCs w:val="24"/>
    </w:rPr>
  </w:style>
  <w:style w:type="paragraph" w:styleId="af2">
    <w:name w:val="Balloon Text"/>
    <w:basedOn w:val="a"/>
    <w:link w:val="af3"/>
    <w:rsid w:val="001F215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1F2156"/>
    <w:rPr>
      <w:rFonts w:ascii="Tahoma" w:hAnsi="Tahoma" w:cs="Tahoma"/>
      <w:sz w:val="16"/>
      <w:szCs w:val="16"/>
    </w:rPr>
  </w:style>
  <w:style w:type="paragraph" w:styleId="af4">
    <w:name w:val="No Spacing"/>
    <w:uiPriority w:val="1"/>
    <w:qFormat/>
    <w:rsid w:val="00AE1D3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3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hyperlink" Target="http://school-collection.edu.r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hyperlink" Target="http://www.ege.edu.ru/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hyperlink" Target="http://www.mathgia.ru" TargetMode="Externa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hyperlink" Target="http://www.mathgia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B3BE1-61D2-4817-94BB-A2DA92DBD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4582</Words>
  <Characters>26124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  ПО  ГЕОМЕТРИИ</vt:lpstr>
    </vt:vector>
  </TitlesOfParts>
  <Company>Дом</Company>
  <LinksUpToDate>false</LinksUpToDate>
  <CharactersWithSpaces>30645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  ПО  ГЕОМЕТРИИ</dc:title>
  <dc:creator>Алексей</dc:creator>
  <cp:lastModifiedBy>99fps</cp:lastModifiedBy>
  <cp:revision>2</cp:revision>
  <cp:lastPrinted>2011-09-25T12:04:00Z</cp:lastPrinted>
  <dcterms:created xsi:type="dcterms:W3CDTF">2013-12-14T07:37:00Z</dcterms:created>
  <dcterms:modified xsi:type="dcterms:W3CDTF">2013-12-14T07:37:00Z</dcterms:modified>
</cp:coreProperties>
</file>